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AA4BC" w14:textId="5C8CB6AC" w:rsidR="00C07DD0" w:rsidRPr="006B7E86" w:rsidRDefault="00C07DD0" w:rsidP="00FC4685">
      <w:pPr>
        <w:jc w:val="right"/>
        <w:rPr>
          <w:rFonts w:asciiTheme="minorHAnsi" w:hAnsiTheme="minorHAnsi" w:cstheme="minorHAnsi"/>
          <w:b/>
          <w:bCs/>
          <w:szCs w:val="24"/>
        </w:rPr>
      </w:pPr>
      <w:r w:rsidRPr="006B7E86">
        <w:rPr>
          <w:rFonts w:asciiTheme="minorHAnsi" w:hAnsiTheme="minorHAnsi" w:cstheme="minorHAnsi"/>
          <w:szCs w:val="24"/>
        </w:rPr>
        <w:t>Załącznik nr 2 do Zapytania ofertowego</w:t>
      </w:r>
    </w:p>
    <w:p w14:paraId="369EAB26" w14:textId="77777777" w:rsidR="00C07DD0" w:rsidRPr="006B7E86" w:rsidRDefault="00C07DD0" w:rsidP="00C07DD0">
      <w:pPr>
        <w:spacing w:line="276" w:lineRule="auto"/>
        <w:jc w:val="center"/>
        <w:rPr>
          <w:rFonts w:asciiTheme="minorHAnsi" w:hAnsiTheme="minorHAnsi" w:cstheme="minorHAnsi"/>
          <w:b/>
          <w:bCs/>
          <w:szCs w:val="24"/>
        </w:rPr>
      </w:pPr>
    </w:p>
    <w:p w14:paraId="0018907F" w14:textId="77777777" w:rsidR="00C07DD0" w:rsidRPr="006B7E86" w:rsidRDefault="00C07DD0" w:rsidP="00C07DD0">
      <w:pPr>
        <w:shd w:val="clear" w:color="auto" w:fill="FFFFFF"/>
        <w:jc w:val="center"/>
        <w:rPr>
          <w:rFonts w:asciiTheme="minorHAnsi" w:eastAsia="Calibri" w:hAnsiTheme="minorHAnsi" w:cstheme="minorHAnsi"/>
          <w:b/>
          <w:szCs w:val="24"/>
        </w:rPr>
      </w:pPr>
      <w:r w:rsidRPr="006B7E86">
        <w:rPr>
          <w:rFonts w:asciiTheme="minorHAnsi" w:eastAsia="Calibri" w:hAnsiTheme="minorHAnsi" w:cstheme="minorHAnsi"/>
          <w:b/>
          <w:szCs w:val="24"/>
        </w:rPr>
        <w:t>FORMULARZ OFERTY</w:t>
      </w:r>
    </w:p>
    <w:p w14:paraId="496C1ABF" w14:textId="77777777" w:rsidR="00C07DD0" w:rsidRPr="006B7E86" w:rsidRDefault="00C07DD0" w:rsidP="00C07DD0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6B7E86">
        <w:rPr>
          <w:rFonts w:asciiTheme="minorHAnsi" w:eastAsia="Calibri" w:hAnsiTheme="minorHAnsi" w:cstheme="minorHAnsi"/>
          <w:szCs w:val="24"/>
        </w:rPr>
        <w:t>Nazwa wykonawcy:</w:t>
      </w:r>
    </w:p>
    <w:p w14:paraId="534AFD95" w14:textId="1428B6DA" w:rsidR="00C07DD0" w:rsidRPr="006B7E86" w:rsidRDefault="00C07DD0" w:rsidP="00C07DD0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6B7E86">
        <w:rPr>
          <w:rFonts w:asciiTheme="minorHAnsi" w:eastAsia="Calibri" w:hAnsiTheme="minorHAnsi" w:cstheme="minorHAnsi"/>
          <w:szCs w:val="24"/>
        </w:rPr>
        <w:t>…………………………………</w:t>
      </w:r>
      <w:r w:rsidR="00044D47">
        <w:rPr>
          <w:rFonts w:asciiTheme="minorHAnsi" w:eastAsia="Calibri" w:hAnsiTheme="minorHAnsi" w:cstheme="minorHAnsi"/>
          <w:szCs w:val="24"/>
        </w:rPr>
        <w:t>…</w:t>
      </w:r>
      <w:r w:rsidRPr="006B7E86">
        <w:rPr>
          <w:rFonts w:asciiTheme="minorHAnsi" w:eastAsia="Calibri" w:hAnsiTheme="minorHAnsi" w:cstheme="minorHAnsi"/>
          <w:szCs w:val="24"/>
        </w:rPr>
        <w:t>……..</w:t>
      </w:r>
      <w:r w:rsidRPr="006B7E86">
        <w:rPr>
          <w:rFonts w:asciiTheme="minorHAnsi" w:eastAsia="Calibri" w:hAnsiTheme="minorHAnsi" w:cstheme="minorHAnsi"/>
          <w:szCs w:val="24"/>
        </w:rPr>
        <w:br/>
        <w:t>Adres:</w:t>
      </w:r>
      <w:r w:rsidRPr="006B7E86">
        <w:rPr>
          <w:rFonts w:asciiTheme="minorHAnsi" w:eastAsia="Calibri" w:hAnsiTheme="minorHAnsi" w:cstheme="minorHAnsi"/>
          <w:szCs w:val="24"/>
        </w:rPr>
        <w:br/>
        <w:t>…………………………………</w:t>
      </w:r>
      <w:r w:rsidR="00044D47">
        <w:rPr>
          <w:rFonts w:asciiTheme="minorHAnsi" w:eastAsia="Calibri" w:hAnsiTheme="minorHAnsi" w:cstheme="minorHAnsi"/>
          <w:szCs w:val="24"/>
        </w:rPr>
        <w:t>…..</w:t>
      </w:r>
      <w:r w:rsidRPr="006B7E86">
        <w:rPr>
          <w:rFonts w:asciiTheme="minorHAnsi" w:eastAsia="Calibri" w:hAnsiTheme="minorHAnsi" w:cstheme="minorHAnsi"/>
          <w:szCs w:val="24"/>
        </w:rPr>
        <w:t>…….</w:t>
      </w:r>
      <w:r w:rsidR="00026FF0" w:rsidRPr="006B7E86">
        <w:rPr>
          <w:rFonts w:asciiTheme="minorHAnsi" w:eastAsia="Calibri" w:hAnsiTheme="minorHAnsi" w:cstheme="minorHAnsi"/>
          <w:szCs w:val="24"/>
        </w:rPr>
        <w:t xml:space="preserve">  </w:t>
      </w:r>
      <w:r w:rsidRPr="006B7E86">
        <w:rPr>
          <w:rFonts w:asciiTheme="minorHAnsi" w:eastAsia="Calibri" w:hAnsiTheme="minorHAnsi" w:cstheme="minorHAnsi"/>
          <w:szCs w:val="24"/>
        </w:rPr>
        <w:br/>
        <w:t>……………………………………</w:t>
      </w:r>
      <w:r w:rsidR="00044D47">
        <w:rPr>
          <w:rFonts w:asciiTheme="minorHAnsi" w:eastAsia="Calibri" w:hAnsiTheme="minorHAnsi" w:cstheme="minorHAnsi"/>
          <w:szCs w:val="24"/>
        </w:rPr>
        <w:t>…..</w:t>
      </w:r>
      <w:r w:rsidRPr="006B7E86">
        <w:rPr>
          <w:rFonts w:asciiTheme="minorHAnsi" w:eastAsia="Calibri" w:hAnsiTheme="minorHAnsi" w:cstheme="minorHAnsi"/>
          <w:szCs w:val="24"/>
        </w:rPr>
        <w:t>….</w:t>
      </w:r>
      <w:r w:rsidR="00026FF0" w:rsidRPr="006B7E86">
        <w:rPr>
          <w:rFonts w:asciiTheme="minorHAnsi" w:eastAsia="Calibri" w:hAnsiTheme="minorHAnsi" w:cstheme="minorHAnsi"/>
          <w:szCs w:val="24"/>
        </w:rPr>
        <w:t xml:space="preserve"> </w:t>
      </w:r>
      <w:r w:rsidRPr="006B7E86">
        <w:rPr>
          <w:rFonts w:asciiTheme="minorHAnsi" w:eastAsia="Calibri" w:hAnsiTheme="minorHAnsi" w:cstheme="minorHAnsi"/>
          <w:szCs w:val="24"/>
        </w:rPr>
        <w:br/>
        <w:t>tel.: ……………………………</w:t>
      </w:r>
      <w:r w:rsidR="00044D47">
        <w:rPr>
          <w:rFonts w:asciiTheme="minorHAnsi" w:eastAsia="Calibri" w:hAnsiTheme="minorHAnsi" w:cstheme="minorHAnsi"/>
          <w:szCs w:val="24"/>
        </w:rPr>
        <w:t>..</w:t>
      </w:r>
      <w:r w:rsidRPr="006B7E86">
        <w:rPr>
          <w:rFonts w:asciiTheme="minorHAnsi" w:eastAsia="Calibri" w:hAnsiTheme="minorHAnsi" w:cstheme="minorHAnsi"/>
          <w:szCs w:val="24"/>
        </w:rPr>
        <w:t>……..</w:t>
      </w:r>
      <w:r w:rsidRPr="006B7E86">
        <w:rPr>
          <w:rFonts w:asciiTheme="minorHAnsi" w:eastAsia="Calibri" w:hAnsiTheme="minorHAnsi" w:cstheme="minorHAnsi"/>
          <w:szCs w:val="24"/>
        </w:rPr>
        <w:br/>
        <w:t>e-mail: ……………………………….</w:t>
      </w:r>
      <w:r w:rsidR="00044D47">
        <w:rPr>
          <w:rFonts w:asciiTheme="minorHAnsi" w:eastAsia="Calibri" w:hAnsiTheme="minorHAnsi" w:cstheme="minorHAnsi"/>
          <w:szCs w:val="24"/>
        </w:rPr>
        <w:t>.</w:t>
      </w:r>
    </w:p>
    <w:p w14:paraId="7EEF2FB1" w14:textId="78FB8D87" w:rsidR="00C07DD0" w:rsidRPr="006B7E86" w:rsidRDefault="00C07DD0" w:rsidP="00C07DD0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6B7E86">
        <w:rPr>
          <w:rFonts w:asciiTheme="minorHAnsi" w:eastAsia="Calibri" w:hAnsiTheme="minorHAnsi" w:cstheme="minorHAnsi"/>
          <w:szCs w:val="24"/>
        </w:rPr>
        <w:t>NIP: ………………………………</w:t>
      </w:r>
      <w:r w:rsidR="00044D47">
        <w:rPr>
          <w:rFonts w:asciiTheme="minorHAnsi" w:eastAsia="Calibri" w:hAnsiTheme="minorHAnsi" w:cstheme="minorHAnsi"/>
          <w:szCs w:val="24"/>
        </w:rPr>
        <w:t>…….</w:t>
      </w:r>
    </w:p>
    <w:p w14:paraId="39058F17" w14:textId="77777777" w:rsidR="00C07DD0" w:rsidRPr="006B7E86" w:rsidRDefault="00C07DD0" w:rsidP="00C07DD0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</w:p>
    <w:p w14:paraId="6ED51F81" w14:textId="3A78BA67" w:rsidR="00A26DC4" w:rsidRPr="006B7E86" w:rsidRDefault="00A26DC4" w:rsidP="006B7E86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  <w:r w:rsidRPr="006B7E86">
        <w:rPr>
          <w:rFonts w:asciiTheme="minorHAnsi" w:eastAsia="Calibri" w:hAnsiTheme="minorHAnsi" w:cstheme="minorHAnsi"/>
          <w:szCs w:val="24"/>
        </w:rPr>
        <w:t xml:space="preserve">W odpowiedzi na zapytanie ofertowe z dnia </w:t>
      </w:r>
      <w:r w:rsidR="00345A23" w:rsidRPr="00345A23">
        <w:rPr>
          <w:rFonts w:asciiTheme="minorHAnsi" w:eastAsia="Calibri" w:hAnsiTheme="minorHAnsi" w:cstheme="minorHAnsi"/>
          <w:b/>
          <w:bCs/>
          <w:szCs w:val="24"/>
        </w:rPr>
        <w:t>29.04.2026 r.</w:t>
      </w:r>
      <w:r w:rsidRPr="006B7E86">
        <w:rPr>
          <w:rFonts w:asciiTheme="minorHAnsi" w:eastAsia="Calibri" w:hAnsiTheme="minorHAnsi" w:cstheme="minorHAnsi"/>
          <w:szCs w:val="24"/>
        </w:rPr>
        <w:t xml:space="preserve"> </w:t>
      </w:r>
      <w:r w:rsidR="001A0AB2">
        <w:rPr>
          <w:rFonts w:asciiTheme="minorHAnsi" w:eastAsia="Calibri" w:hAnsiTheme="minorHAnsi" w:cstheme="minorHAnsi"/>
          <w:szCs w:val="24"/>
        </w:rPr>
        <w:t>dotyczące</w:t>
      </w:r>
      <w:r w:rsidR="001A0AB2" w:rsidRPr="001A0AB2">
        <w:rPr>
          <w:rFonts w:asciiTheme="minorHAnsi" w:eastAsia="Calibri" w:hAnsiTheme="minorHAnsi" w:cstheme="minorHAnsi"/>
          <w:b/>
          <w:bCs/>
          <w:szCs w:val="24"/>
        </w:rPr>
        <w:t xml:space="preserve"> zakupu i montażu instalacji fotowoltaicznej o mocy do 50 kWp </w:t>
      </w:r>
      <w:r w:rsidRPr="006B7E86">
        <w:rPr>
          <w:rFonts w:asciiTheme="minorHAnsi" w:eastAsia="Calibri" w:hAnsiTheme="minorHAnsi" w:cstheme="minorHAnsi"/>
          <w:szCs w:val="24"/>
        </w:rPr>
        <w:t>składam swoją ofertę</w:t>
      </w:r>
      <w:r w:rsidR="006B7E86" w:rsidRPr="006B7E86">
        <w:rPr>
          <w:rFonts w:asciiTheme="minorHAnsi" w:eastAsia="Calibri" w:hAnsiTheme="minorHAnsi" w:cstheme="minorHAnsi"/>
          <w:szCs w:val="24"/>
        </w:rPr>
        <w:t>, o</w:t>
      </w:r>
      <w:r w:rsidRPr="006B7E86">
        <w:rPr>
          <w:rFonts w:asciiTheme="minorHAnsi" w:eastAsia="Calibri" w:hAnsiTheme="minorHAnsi" w:cstheme="minorHAnsi"/>
          <w:szCs w:val="24"/>
        </w:rPr>
        <w:t xml:space="preserve">ferując następujące warunki: </w:t>
      </w:r>
    </w:p>
    <w:p w14:paraId="17E4DC7F" w14:textId="77777777" w:rsidR="00A26DC4" w:rsidRPr="00E70940" w:rsidRDefault="00A26DC4" w:rsidP="0042593C">
      <w:pPr>
        <w:shd w:val="clear" w:color="auto" w:fill="FFFFFF"/>
        <w:jc w:val="both"/>
        <w:rPr>
          <w:rFonts w:asciiTheme="minorHAnsi" w:eastAsia="Calibri" w:hAnsiTheme="minorHAnsi" w:cstheme="minorHAnsi"/>
          <w:color w:val="EE0000"/>
          <w:szCs w:val="24"/>
        </w:rPr>
      </w:pPr>
    </w:p>
    <w:tbl>
      <w:tblPr>
        <w:tblW w:w="8824" w:type="dxa"/>
        <w:tblLayout w:type="fixed"/>
        <w:tblCellMar>
          <w:left w:w="88" w:type="dxa"/>
        </w:tblCellMar>
        <w:tblLook w:val="0000" w:firstRow="0" w:lastRow="0" w:firstColumn="0" w:lastColumn="0" w:noHBand="0" w:noVBand="0"/>
      </w:tblPr>
      <w:tblGrid>
        <w:gridCol w:w="500"/>
        <w:gridCol w:w="2397"/>
        <w:gridCol w:w="2143"/>
        <w:gridCol w:w="1513"/>
        <w:gridCol w:w="2271"/>
      </w:tblGrid>
      <w:tr w:rsidR="006B7E86" w:rsidRPr="006B7E86" w14:paraId="4CFDE73D" w14:textId="77777777" w:rsidTr="001A0AB2">
        <w:trPr>
          <w:trHeight w:val="695"/>
        </w:trPr>
        <w:tc>
          <w:tcPr>
            <w:tcW w:w="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B18F7" w14:textId="689F54C6" w:rsidR="00B229E9" w:rsidRPr="006B7E86" w:rsidRDefault="00B229E9" w:rsidP="001A0AB2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6B7E86">
              <w:rPr>
                <w:rFonts w:asciiTheme="minorHAnsi" w:eastAsia="Calibri" w:hAnsiTheme="minorHAnsi" w:cstheme="minorHAnsi"/>
                <w:b/>
                <w:szCs w:val="24"/>
              </w:rPr>
              <w:t>Lp.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987DB" w14:textId="6FDB86A5" w:rsidR="00B229E9" w:rsidRPr="006B7E86" w:rsidRDefault="00B229E9" w:rsidP="001A0AB2">
            <w:pPr>
              <w:spacing w:line="240" w:lineRule="auto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6B7E86">
              <w:rPr>
                <w:rFonts w:asciiTheme="minorHAnsi" w:eastAsia="Calibri" w:hAnsiTheme="minorHAnsi" w:cstheme="minorHAnsi"/>
                <w:b/>
                <w:szCs w:val="24"/>
              </w:rPr>
              <w:t>Nazwa Przedmiotu zamówienia</w:t>
            </w:r>
          </w:p>
          <w:p w14:paraId="5F1DCB60" w14:textId="77777777" w:rsidR="00B229E9" w:rsidRPr="006B7E86" w:rsidRDefault="00B229E9" w:rsidP="001A0AB2">
            <w:pPr>
              <w:spacing w:line="240" w:lineRule="auto"/>
              <w:ind w:left="-108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</w:p>
        </w:tc>
        <w:tc>
          <w:tcPr>
            <w:tcW w:w="2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FE259" w14:textId="77777777" w:rsidR="00B229E9" w:rsidRPr="006B7E86" w:rsidRDefault="00B229E9" w:rsidP="001A0AB2">
            <w:pPr>
              <w:spacing w:line="240" w:lineRule="auto"/>
              <w:ind w:left="-108" w:right="-108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6B7E86">
              <w:rPr>
                <w:rFonts w:asciiTheme="minorHAnsi" w:eastAsia="Calibri" w:hAnsiTheme="minorHAnsi" w:cstheme="minorHAnsi"/>
                <w:b/>
                <w:szCs w:val="24"/>
              </w:rPr>
              <w:t>Cena jednostkowa netto*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B345E" w14:textId="77777777" w:rsidR="00B229E9" w:rsidRPr="006B7E86" w:rsidRDefault="00B229E9" w:rsidP="001A0AB2">
            <w:pPr>
              <w:spacing w:line="240" w:lineRule="auto"/>
              <w:ind w:left="-108" w:right="-108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6B7E86">
              <w:rPr>
                <w:rFonts w:asciiTheme="minorHAnsi" w:eastAsia="Calibri" w:hAnsiTheme="minorHAnsi" w:cstheme="minorHAnsi"/>
                <w:b/>
                <w:szCs w:val="24"/>
              </w:rPr>
              <w:t>VAT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4D14B" w14:textId="77777777" w:rsidR="00B229E9" w:rsidRPr="006B7E86" w:rsidRDefault="00B229E9" w:rsidP="001A0AB2">
            <w:pPr>
              <w:spacing w:line="240" w:lineRule="auto"/>
              <w:ind w:left="-108"/>
              <w:jc w:val="center"/>
              <w:rPr>
                <w:rFonts w:asciiTheme="minorHAnsi" w:hAnsiTheme="minorHAnsi" w:cstheme="minorHAnsi"/>
                <w:szCs w:val="24"/>
              </w:rPr>
            </w:pPr>
            <w:r w:rsidRPr="006B7E86">
              <w:rPr>
                <w:rFonts w:asciiTheme="minorHAnsi" w:eastAsia="Calibri" w:hAnsiTheme="minorHAnsi" w:cstheme="minorHAnsi"/>
                <w:b/>
                <w:szCs w:val="24"/>
              </w:rPr>
              <w:t>Cena brutto*</w:t>
            </w:r>
          </w:p>
        </w:tc>
      </w:tr>
      <w:tr w:rsidR="006B7E86" w:rsidRPr="006B7E86" w14:paraId="3FC28E05" w14:textId="77777777" w:rsidTr="001A0AB2">
        <w:trPr>
          <w:trHeight w:val="822"/>
        </w:trPr>
        <w:tc>
          <w:tcPr>
            <w:tcW w:w="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CE374" w14:textId="2EB77723" w:rsidR="00A26DC4" w:rsidRPr="002063D8" w:rsidRDefault="00A26DC4" w:rsidP="00A26DC4">
            <w:pPr>
              <w:rPr>
                <w:rFonts w:asciiTheme="minorHAnsi" w:hAnsiTheme="minorHAnsi" w:cstheme="minorHAnsi"/>
                <w:bCs/>
                <w:szCs w:val="24"/>
              </w:rPr>
            </w:pPr>
            <w:r w:rsidRPr="002063D8">
              <w:rPr>
                <w:rFonts w:asciiTheme="minorHAnsi" w:hAnsiTheme="minorHAnsi" w:cstheme="minorHAnsi"/>
                <w:bCs/>
                <w:szCs w:val="24"/>
              </w:rPr>
              <w:t>1.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EC03D" w14:textId="1A628E2B" w:rsidR="00A26DC4" w:rsidRPr="002063D8" w:rsidRDefault="00A26DC4" w:rsidP="00A26DC4">
            <w:pPr>
              <w:rPr>
                <w:rFonts w:asciiTheme="minorHAnsi" w:hAnsiTheme="minorHAnsi" w:cstheme="minorHAnsi"/>
                <w:szCs w:val="24"/>
              </w:rPr>
            </w:pPr>
            <w:r w:rsidRPr="002063D8">
              <w:rPr>
                <w:rFonts w:asciiTheme="minorHAnsi" w:hAnsiTheme="minorHAnsi" w:cstheme="minorHAnsi"/>
                <w:szCs w:val="24"/>
              </w:rPr>
              <w:t>Zakup</w:t>
            </w:r>
            <w:r w:rsidR="001A0AB2" w:rsidRPr="002063D8">
              <w:rPr>
                <w:rFonts w:asciiTheme="minorHAnsi" w:hAnsiTheme="minorHAnsi" w:cstheme="minorHAnsi"/>
                <w:szCs w:val="24"/>
              </w:rPr>
              <w:t xml:space="preserve"> i montaż</w:t>
            </w:r>
            <w:r w:rsidRPr="002063D8">
              <w:rPr>
                <w:rFonts w:asciiTheme="minorHAnsi" w:hAnsiTheme="minorHAnsi" w:cstheme="minorHAnsi"/>
                <w:szCs w:val="24"/>
              </w:rPr>
              <w:t xml:space="preserve"> instalacji fotowoltaicznej o mocy do 50 kWp</w:t>
            </w:r>
          </w:p>
        </w:tc>
        <w:tc>
          <w:tcPr>
            <w:tcW w:w="2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699AB" w14:textId="77777777" w:rsidR="00A26DC4" w:rsidRPr="002063D8" w:rsidRDefault="00A26DC4" w:rsidP="00A26DC4">
            <w:pPr>
              <w:ind w:right="-108"/>
              <w:rPr>
                <w:rFonts w:asciiTheme="minorHAnsi" w:eastAsia="Calibri" w:hAnsiTheme="minorHAnsi" w:cstheme="minorHAnsi"/>
                <w:szCs w:val="24"/>
              </w:rPr>
            </w:pP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22644" w14:textId="77777777" w:rsidR="00A26DC4" w:rsidRPr="002063D8" w:rsidRDefault="00A26DC4" w:rsidP="00A26DC4">
            <w:pPr>
              <w:ind w:right="-108"/>
              <w:rPr>
                <w:rFonts w:asciiTheme="minorHAnsi" w:eastAsia="Calibri" w:hAnsiTheme="minorHAnsi" w:cstheme="minorHAnsi"/>
                <w:szCs w:val="24"/>
              </w:rPr>
            </w:pP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2BCD2" w14:textId="77777777" w:rsidR="00A26DC4" w:rsidRPr="002063D8" w:rsidRDefault="00A26DC4" w:rsidP="00A26DC4">
            <w:pPr>
              <w:ind w:left="284"/>
              <w:rPr>
                <w:rFonts w:asciiTheme="minorHAnsi" w:eastAsia="Calibri" w:hAnsiTheme="minorHAnsi" w:cstheme="minorHAnsi"/>
                <w:szCs w:val="24"/>
              </w:rPr>
            </w:pPr>
          </w:p>
        </w:tc>
      </w:tr>
    </w:tbl>
    <w:p w14:paraId="11FF2241" w14:textId="45953911" w:rsidR="00823DD0" w:rsidRPr="00044D47" w:rsidRDefault="00374623" w:rsidP="00B229E9">
      <w:pPr>
        <w:spacing w:line="276" w:lineRule="auto"/>
        <w:rPr>
          <w:rFonts w:asciiTheme="minorHAnsi" w:hAnsiTheme="minorHAnsi" w:cstheme="minorHAnsi"/>
          <w:sz w:val="22"/>
        </w:rPr>
      </w:pPr>
      <w:r w:rsidRPr="00044D47">
        <w:rPr>
          <w:rFonts w:asciiTheme="minorHAnsi" w:hAnsiTheme="minorHAnsi" w:cstheme="minorHAnsi"/>
          <w:sz w:val="22"/>
        </w:rPr>
        <w:t xml:space="preserve">*określić odpowiednią walutę </w:t>
      </w:r>
    </w:p>
    <w:p w14:paraId="11C3BD30" w14:textId="77777777" w:rsidR="008F0949" w:rsidRPr="006B7E86" w:rsidRDefault="008F0949" w:rsidP="008F0949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4F929412" w14:textId="3E5303C0" w:rsidR="008F0949" w:rsidRPr="006B7E86" w:rsidRDefault="008F0949" w:rsidP="008F0949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6B7E86">
        <w:rPr>
          <w:rFonts w:asciiTheme="minorHAnsi" w:hAnsiTheme="minorHAnsi" w:cstheme="minorHAnsi"/>
          <w:szCs w:val="24"/>
        </w:rPr>
        <w:t>Pozostały parametr do oceny oferty kształtuje się następująco:</w:t>
      </w:r>
    </w:p>
    <w:tbl>
      <w:tblPr>
        <w:tblW w:w="882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88"/>
        <w:gridCol w:w="4932"/>
      </w:tblGrid>
      <w:tr w:rsidR="006B7E86" w:rsidRPr="006B7E86" w14:paraId="65B30EC9" w14:textId="77777777" w:rsidTr="002063D8">
        <w:trPr>
          <w:trHeight w:val="1028"/>
        </w:trPr>
        <w:tc>
          <w:tcPr>
            <w:tcW w:w="3888" w:type="dxa"/>
          </w:tcPr>
          <w:p w14:paraId="7FCC27D9" w14:textId="221F83CD" w:rsidR="008F0949" w:rsidRPr="002063D8" w:rsidRDefault="008F0949" w:rsidP="002063D8">
            <w:pPr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6B7E86">
              <w:rPr>
                <w:rFonts w:asciiTheme="minorHAnsi" w:eastAsia="Calibri" w:hAnsiTheme="minorHAnsi" w:cstheme="minorHAnsi"/>
                <w:b/>
                <w:szCs w:val="24"/>
              </w:rPr>
              <w:t>Nazwa Przedmiotu zamówienia</w:t>
            </w:r>
          </w:p>
        </w:tc>
        <w:tc>
          <w:tcPr>
            <w:tcW w:w="4932" w:type="dxa"/>
          </w:tcPr>
          <w:p w14:paraId="5621B1E9" w14:textId="48814421" w:rsidR="008F0949" w:rsidRPr="006B7E86" w:rsidRDefault="008F0949" w:rsidP="00166076">
            <w:pPr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6B7E86">
              <w:rPr>
                <w:rFonts w:asciiTheme="minorHAnsi" w:eastAsia="Calibri" w:hAnsiTheme="minorHAnsi" w:cstheme="minorHAnsi"/>
                <w:b/>
                <w:szCs w:val="24"/>
              </w:rPr>
              <w:t>Oferowany okres gwarancji od daty podpisania protokołu odbioru bez zastrzeżeń</w:t>
            </w:r>
            <w:r w:rsidR="002063D8">
              <w:rPr>
                <w:rFonts w:asciiTheme="minorHAnsi" w:eastAsia="Calibri" w:hAnsiTheme="minorHAnsi" w:cstheme="minorHAnsi"/>
                <w:b/>
                <w:szCs w:val="24"/>
              </w:rPr>
              <w:t xml:space="preserve"> </w:t>
            </w:r>
            <w:r w:rsidR="002063D8" w:rsidRPr="006B7E86">
              <w:rPr>
                <w:rFonts w:asciiTheme="minorHAnsi" w:eastAsia="Calibri" w:hAnsiTheme="minorHAnsi" w:cstheme="minorHAnsi"/>
                <w:b/>
                <w:szCs w:val="24"/>
              </w:rPr>
              <w:t>(w miesiącach)</w:t>
            </w:r>
          </w:p>
        </w:tc>
      </w:tr>
      <w:tr w:rsidR="00AC61AC" w:rsidRPr="006B7E86" w14:paraId="6B7FDB23" w14:textId="77777777" w:rsidTr="002063D8">
        <w:trPr>
          <w:trHeight w:val="711"/>
        </w:trPr>
        <w:tc>
          <w:tcPr>
            <w:tcW w:w="3888" w:type="dxa"/>
          </w:tcPr>
          <w:p w14:paraId="3C4DB489" w14:textId="2DC16C9A" w:rsidR="00AC61AC" w:rsidRPr="001A0AB2" w:rsidRDefault="002063D8" w:rsidP="002063D8">
            <w:pPr>
              <w:shd w:val="clear" w:color="auto" w:fill="FFFFFF"/>
              <w:jc w:val="both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szCs w:val="24"/>
              </w:rPr>
              <w:t>M</w:t>
            </w:r>
            <w:r w:rsidR="00AC61AC" w:rsidRPr="001A0AB2">
              <w:rPr>
                <w:rFonts w:asciiTheme="minorHAnsi" w:hAnsiTheme="minorHAnsi" w:cstheme="minorHAnsi"/>
                <w:szCs w:val="24"/>
              </w:rPr>
              <w:t xml:space="preserve">oduły (produkt i moc) </w:t>
            </w:r>
            <w:r w:rsidR="00AC61AC" w:rsidRPr="002063D8">
              <w:rPr>
                <w:rFonts w:asciiTheme="minorHAnsi" w:hAnsiTheme="minorHAnsi" w:cstheme="minorHAnsi"/>
                <w:b/>
                <w:bCs/>
                <w:szCs w:val="24"/>
              </w:rPr>
              <w:t>– parametr punktowany</w:t>
            </w:r>
          </w:p>
        </w:tc>
        <w:tc>
          <w:tcPr>
            <w:tcW w:w="4932" w:type="dxa"/>
          </w:tcPr>
          <w:p w14:paraId="0C13B7D3" w14:textId="77777777" w:rsidR="00AC61AC" w:rsidRPr="006B7E86" w:rsidRDefault="00AC61AC" w:rsidP="008F0949">
            <w:pPr>
              <w:jc w:val="both"/>
              <w:rPr>
                <w:rFonts w:asciiTheme="minorHAnsi" w:eastAsia="Calibri" w:hAnsiTheme="minorHAnsi" w:cstheme="minorHAnsi"/>
                <w:szCs w:val="24"/>
              </w:rPr>
            </w:pPr>
          </w:p>
        </w:tc>
      </w:tr>
      <w:tr w:rsidR="00AC61AC" w:rsidRPr="006B7E86" w14:paraId="12D1735A" w14:textId="77777777" w:rsidTr="002063D8">
        <w:trPr>
          <w:trHeight w:val="368"/>
        </w:trPr>
        <w:tc>
          <w:tcPr>
            <w:tcW w:w="3888" w:type="dxa"/>
          </w:tcPr>
          <w:p w14:paraId="3A1F2E91" w14:textId="639F22AB" w:rsidR="00AC61AC" w:rsidRPr="001A0AB2" w:rsidRDefault="002063D8" w:rsidP="00AC61AC">
            <w:pPr>
              <w:shd w:val="clear" w:color="auto" w:fill="FFFFFF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szCs w:val="24"/>
              </w:rPr>
              <w:t xml:space="preserve">Falownik </w:t>
            </w:r>
            <w:r w:rsidRPr="002063D8">
              <w:rPr>
                <w:rFonts w:asciiTheme="minorHAnsi" w:hAnsiTheme="minorHAnsi" w:cstheme="minorHAnsi"/>
                <w:b/>
                <w:bCs/>
                <w:szCs w:val="24"/>
              </w:rPr>
              <w:t>– parametr</w:t>
            </w:r>
            <w:r>
              <w:rPr>
                <w:rFonts w:asciiTheme="minorHAnsi" w:hAnsiTheme="minorHAnsi" w:cstheme="minorHAnsi"/>
                <w:b/>
                <w:bCs/>
                <w:szCs w:val="24"/>
              </w:rPr>
              <w:t xml:space="preserve"> nie</w:t>
            </w:r>
            <w:r w:rsidRPr="002063D8">
              <w:rPr>
                <w:rFonts w:asciiTheme="minorHAnsi" w:hAnsiTheme="minorHAnsi" w:cstheme="minorHAnsi"/>
                <w:b/>
                <w:bCs/>
                <w:szCs w:val="24"/>
              </w:rPr>
              <w:t>punktowany</w:t>
            </w:r>
          </w:p>
        </w:tc>
        <w:tc>
          <w:tcPr>
            <w:tcW w:w="4932" w:type="dxa"/>
          </w:tcPr>
          <w:p w14:paraId="594A4F4F" w14:textId="77777777" w:rsidR="00AC61AC" w:rsidRPr="006B7E86" w:rsidRDefault="00AC61AC" w:rsidP="008F0949">
            <w:pPr>
              <w:jc w:val="both"/>
              <w:rPr>
                <w:rFonts w:asciiTheme="minorHAnsi" w:eastAsia="Calibri" w:hAnsiTheme="minorHAnsi" w:cstheme="minorHAnsi"/>
                <w:szCs w:val="24"/>
              </w:rPr>
            </w:pPr>
          </w:p>
        </w:tc>
      </w:tr>
      <w:tr w:rsidR="00AC61AC" w:rsidRPr="006B7E86" w14:paraId="6C639905" w14:textId="77777777" w:rsidTr="002063D8">
        <w:trPr>
          <w:trHeight w:val="711"/>
        </w:trPr>
        <w:tc>
          <w:tcPr>
            <w:tcW w:w="3888" w:type="dxa"/>
          </w:tcPr>
          <w:p w14:paraId="04AC1815" w14:textId="53098924" w:rsidR="002063D8" w:rsidRPr="001A0AB2" w:rsidRDefault="002063D8" w:rsidP="002063D8">
            <w:pPr>
              <w:shd w:val="clear" w:color="auto" w:fill="FFFFFF"/>
              <w:jc w:val="both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szCs w:val="24"/>
              </w:rPr>
              <w:t>K</w:t>
            </w:r>
            <w:r w:rsidR="00AC61AC" w:rsidRPr="001A0AB2">
              <w:rPr>
                <w:rFonts w:asciiTheme="minorHAnsi" w:hAnsiTheme="minorHAnsi" w:cstheme="minorHAnsi"/>
                <w:szCs w:val="24"/>
              </w:rPr>
              <w:t>onstrukcj</w:t>
            </w:r>
            <w:r>
              <w:rPr>
                <w:rFonts w:asciiTheme="minorHAnsi" w:hAnsiTheme="minorHAnsi" w:cstheme="minorHAnsi"/>
                <w:szCs w:val="24"/>
              </w:rPr>
              <w:t>a</w:t>
            </w:r>
            <w:r w:rsidR="00AC61AC" w:rsidRPr="001A0AB2">
              <w:rPr>
                <w:rFonts w:asciiTheme="minorHAnsi" w:hAnsiTheme="minorHAnsi" w:cstheme="minorHAnsi"/>
                <w:szCs w:val="24"/>
              </w:rPr>
              <w:t xml:space="preserve"> wsporcz</w:t>
            </w:r>
            <w:r>
              <w:rPr>
                <w:rFonts w:asciiTheme="minorHAnsi" w:hAnsiTheme="minorHAnsi" w:cstheme="minorHAnsi"/>
                <w:szCs w:val="24"/>
              </w:rPr>
              <w:t xml:space="preserve">a </w:t>
            </w:r>
            <w:r w:rsidRPr="002063D8">
              <w:rPr>
                <w:rFonts w:asciiTheme="minorHAnsi" w:hAnsiTheme="minorHAnsi" w:cstheme="minorHAnsi"/>
                <w:b/>
                <w:bCs/>
                <w:szCs w:val="24"/>
              </w:rPr>
              <w:t>– parametr</w:t>
            </w:r>
            <w:r>
              <w:rPr>
                <w:rFonts w:asciiTheme="minorHAnsi" w:hAnsiTheme="minorHAnsi" w:cstheme="minorHAnsi"/>
                <w:b/>
                <w:bCs/>
                <w:szCs w:val="24"/>
              </w:rPr>
              <w:t xml:space="preserve"> nie</w:t>
            </w:r>
            <w:r w:rsidRPr="002063D8">
              <w:rPr>
                <w:rFonts w:asciiTheme="minorHAnsi" w:hAnsiTheme="minorHAnsi" w:cstheme="minorHAnsi"/>
                <w:b/>
                <w:bCs/>
                <w:szCs w:val="24"/>
              </w:rPr>
              <w:t>punktowany</w:t>
            </w:r>
          </w:p>
        </w:tc>
        <w:tc>
          <w:tcPr>
            <w:tcW w:w="4932" w:type="dxa"/>
          </w:tcPr>
          <w:p w14:paraId="59249B38" w14:textId="77777777" w:rsidR="00AC61AC" w:rsidRPr="006B7E86" w:rsidRDefault="00AC61AC" w:rsidP="008F0949">
            <w:pPr>
              <w:jc w:val="both"/>
              <w:rPr>
                <w:rFonts w:asciiTheme="minorHAnsi" w:eastAsia="Calibri" w:hAnsiTheme="minorHAnsi" w:cstheme="minorHAnsi"/>
                <w:szCs w:val="24"/>
              </w:rPr>
            </w:pPr>
          </w:p>
        </w:tc>
      </w:tr>
    </w:tbl>
    <w:p w14:paraId="5D8ABFB8" w14:textId="77777777" w:rsidR="006B7E86" w:rsidRDefault="006B7E86" w:rsidP="00C07DD0">
      <w:pPr>
        <w:spacing w:line="276" w:lineRule="auto"/>
        <w:rPr>
          <w:rFonts w:asciiTheme="minorHAnsi" w:hAnsiTheme="minorHAnsi" w:cstheme="minorHAnsi"/>
          <w:szCs w:val="24"/>
        </w:rPr>
      </w:pPr>
    </w:p>
    <w:p w14:paraId="70529D5D" w14:textId="1337C8D0" w:rsidR="00741A35" w:rsidRPr="006B7E86" w:rsidRDefault="00C07DD0" w:rsidP="00C07DD0">
      <w:pPr>
        <w:spacing w:line="276" w:lineRule="auto"/>
        <w:rPr>
          <w:rFonts w:asciiTheme="minorHAnsi" w:hAnsiTheme="minorHAnsi" w:cstheme="minorHAnsi"/>
          <w:szCs w:val="24"/>
        </w:rPr>
      </w:pPr>
      <w:r w:rsidRPr="006B7E86">
        <w:rPr>
          <w:rFonts w:asciiTheme="minorHAnsi" w:hAnsiTheme="minorHAnsi" w:cstheme="minorHAnsi"/>
          <w:szCs w:val="24"/>
        </w:rPr>
        <w:t xml:space="preserve">Oświadczamy, że: </w:t>
      </w:r>
    </w:p>
    <w:p w14:paraId="58C33E09" w14:textId="77777777" w:rsidR="00C07DD0" w:rsidRPr="006B7E86" w:rsidRDefault="00C07DD0" w:rsidP="00593171">
      <w:pPr>
        <w:pStyle w:val="Akapitzlist"/>
        <w:numPr>
          <w:ilvl w:val="0"/>
          <w:numId w:val="2"/>
        </w:numPr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6B7E86">
        <w:rPr>
          <w:rFonts w:asciiTheme="minorHAnsi" w:hAnsiTheme="minorHAnsi" w:cstheme="minorHAnsi"/>
          <w:szCs w:val="24"/>
          <w:lang w:eastAsia="ar-SA"/>
        </w:rPr>
        <w:t>Akceptujemy warunki określone przez Zamawiającego w Zapytaniu ofertowym.</w:t>
      </w:r>
    </w:p>
    <w:p w14:paraId="552FC0C0" w14:textId="7FB07B61" w:rsidR="00C07DD0" w:rsidRPr="006B7E86" w:rsidRDefault="00C07DD0" w:rsidP="00593171">
      <w:pPr>
        <w:pStyle w:val="Akapitzlist"/>
        <w:numPr>
          <w:ilvl w:val="0"/>
          <w:numId w:val="2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6B7E86">
        <w:rPr>
          <w:rFonts w:asciiTheme="minorHAnsi" w:hAnsiTheme="minorHAnsi" w:cstheme="minorHAnsi"/>
          <w:szCs w:val="24"/>
          <w:lang w:eastAsia="ar-SA"/>
        </w:rPr>
        <w:t xml:space="preserve">Przedmiot zamówienia zostanie dostarczony, </w:t>
      </w:r>
      <w:r w:rsidR="001869E0">
        <w:rPr>
          <w:rFonts w:asciiTheme="minorHAnsi" w:hAnsiTheme="minorHAnsi" w:cstheme="minorHAnsi"/>
          <w:szCs w:val="24"/>
          <w:lang w:eastAsia="ar-SA"/>
        </w:rPr>
        <w:t xml:space="preserve">zamontowany, uruchomiony i skutecznie przyłączony do sieci elektroenergetycznej w terminie </w:t>
      </w:r>
      <w:r w:rsidR="001869E0" w:rsidRPr="001869E0">
        <w:rPr>
          <w:rFonts w:asciiTheme="minorHAnsi" w:hAnsiTheme="minorHAnsi" w:cstheme="minorHAnsi"/>
          <w:b/>
          <w:bCs/>
          <w:szCs w:val="24"/>
          <w:lang w:eastAsia="ar-SA"/>
        </w:rPr>
        <w:t xml:space="preserve">do </w:t>
      </w:r>
      <w:r w:rsidR="001869E0" w:rsidRPr="001869E0">
        <w:rPr>
          <w:rFonts w:asciiTheme="minorHAnsi" w:hAnsiTheme="minorHAnsi" w:cstheme="minorHAnsi"/>
          <w:b/>
          <w:bCs/>
          <w:szCs w:val="24"/>
        </w:rPr>
        <w:t>60 dni od dnia podpisania umowy</w:t>
      </w:r>
      <w:r w:rsidR="001869E0">
        <w:rPr>
          <w:rFonts w:asciiTheme="minorHAnsi" w:hAnsiTheme="minorHAnsi" w:cstheme="minorHAnsi"/>
          <w:bCs/>
          <w:szCs w:val="24"/>
        </w:rPr>
        <w:t>;</w:t>
      </w:r>
    </w:p>
    <w:p w14:paraId="75FA4B6C" w14:textId="77777777" w:rsidR="00254A33" w:rsidRDefault="00254A33" w:rsidP="00593171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lastRenderedPageBreak/>
        <w:t>Pr</w:t>
      </w:r>
      <w:r w:rsidRPr="0030783B">
        <w:rPr>
          <w:rFonts w:asciiTheme="minorHAnsi" w:hAnsiTheme="minorHAnsi" w:cstheme="minorHAnsi"/>
          <w:bCs/>
          <w:sz w:val="24"/>
          <w:szCs w:val="24"/>
        </w:rPr>
        <w:t xml:space="preserve">zedmiot zamówienia zostanie dostarczony, zamontowany oraz uruchomiony na koszt i ryzyko Wykonawcy; </w:t>
      </w:r>
    </w:p>
    <w:p w14:paraId="608580CE" w14:textId="77777777" w:rsidR="00254A33" w:rsidRPr="002602C6" w:rsidRDefault="00254A33" w:rsidP="00593171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W</w:t>
      </w:r>
      <w:r w:rsidRPr="0030783B">
        <w:rPr>
          <w:rFonts w:asciiTheme="minorHAnsi" w:hAnsiTheme="minorHAnsi" w:cstheme="minorHAnsi"/>
          <w:bCs/>
          <w:sz w:val="24"/>
          <w:szCs w:val="24"/>
        </w:rPr>
        <w:t xml:space="preserve"> ramach realizacji zamówienia Wykonawca przeprowadzi bezpłatne szkolenie w zakresie obsługi i eksploatacji instalacji fotowoltaicznej;</w:t>
      </w:r>
    </w:p>
    <w:p w14:paraId="0F6E90D5" w14:textId="77777777" w:rsidR="00254A33" w:rsidRPr="00254A33" w:rsidRDefault="00254A33" w:rsidP="00593171">
      <w:pPr>
        <w:pStyle w:val="Akapitzlist"/>
        <w:numPr>
          <w:ilvl w:val="0"/>
          <w:numId w:val="2"/>
        </w:numPr>
        <w:spacing w:line="276" w:lineRule="auto"/>
        <w:rPr>
          <w:rFonts w:ascii="Calibri" w:eastAsia="SimSun" w:hAnsi="Calibri" w:cs="font1267"/>
          <w:bCs/>
          <w:szCs w:val="24"/>
          <w:lang w:eastAsia="ar-SA"/>
        </w:rPr>
      </w:pPr>
      <w:r w:rsidRPr="00254A33">
        <w:rPr>
          <w:rFonts w:ascii="Calibri" w:eastAsia="SimSun" w:hAnsi="Calibri" w:cs="font1267"/>
          <w:bCs/>
          <w:szCs w:val="24"/>
          <w:lang w:eastAsia="ar-SA"/>
        </w:rPr>
        <w:t>Wraz z Przedmiotem zamówienia Wykonawca dostarczy kompletną dokumentację w języku polskim, w tym w szczególności: dokumentację powykonawczą, schematy instalacji, instrukcje obsługi oraz karty gwarancyjne;</w:t>
      </w:r>
    </w:p>
    <w:p w14:paraId="1371A14C" w14:textId="0CD8592E" w:rsidR="00254A33" w:rsidRDefault="00254A33" w:rsidP="00593171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 w:rsidRPr="00BF17F2">
        <w:rPr>
          <w:rFonts w:asciiTheme="minorHAnsi" w:hAnsiTheme="minorHAnsi" w:cstheme="minorHAnsi"/>
          <w:bCs/>
          <w:sz w:val="24"/>
          <w:szCs w:val="24"/>
        </w:rPr>
        <w:t xml:space="preserve">Oferowane urządzenia </w:t>
      </w:r>
      <w:r>
        <w:rPr>
          <w:rFonts w:asciiTheme="minorHAnsi" w:hAnsiTheme="minorHAnsi" w:cstheme="minorHAnsi"/>
          <w:bCs/>
          <w:sz w:val="24"/>
          <w:szCs w:val="24"/>
        </w:rPr>
        <w:t>są</w:t>
      </w:r>
      <w:r w:rsidRPr="00BF17F2">
        <w:rPr>
          <w:rFonts w:asciiTheme="minorHAnsi" w:hAnsiTheme="minorHAnsi" w:cstheme="minorHAnsi"/>
          <w:bCs/>
          <w:sz w:val="24"/>
          <w:szCs w:val="24"/>
        </w:rPr>
        <w:t xml:space="preserve"> fabrycznie nowe, nieużywane, wolne od wad oraz wyposażone w tabliczki znamionowe zawierające co najmniej: nazwę producenta, model, rok produkcji, numer seryjny oraz podstawowe parametry techniczne;</w:t>
      </w:r>
    </w:p>
    <w:p w14:paraId="12604493" w14:textId="40F6F54A" w:rsidR="00254A33" w:rsidRDefault="00254A33" w:rsidP="00593171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 w:rsidRPr="00BF17F2">
        <w:rPr>
          <w:rFonts w:asciiTheme="minorHAnsi" w:hAnsiTheme="minorHAnsi" w:cstheme="minorHAnsi"/>
          <w:bCs/>
          <w:sz w:val="24"/>
          <w:szCs w:val="24"/>
        </w:rPr>
        <w:t xml:space="preserve">Oferowane urządzenia </w:t>
      </w:r>
      <w:r>
        <w:rPr>
          <w:rFonts w:asciiTheme="minorHAnsi" w:hAnsiTheme="minorHAnsi" w:cstheme="minorHAnsi"/>
          <w:bCs/>
          <w:sz w:val="24"/>
          <w:szCs w:val="24"/>
        </w:rPr>
        <w:t>są</w:t>
      </w:r>
      <w:r w:rsidRPr="00BF17F2">
        <w:rPr>
          <w:rFonts w:asciiTheme="minorHAnsi" w:hAnsiTheme="minorHAnsi" w:cstheme="minorHAnsi"/>
          <w:bCs/>
          <w:sz w:val="24"/>
          <w:szCs w:val="24"/>
        </w:rPr>
        <w:t xml:space="preserve"> dopuszczone do obrotu na terytorium Unii Europejskiej oraz posiada</w:t>
      </w:r>
      <w:r>
        <w:rPr>
          <w:rFonts w:asciiTheme="minorHAnsi" w:hAnsiTheme="minorHAnsi" w:cstheme="minorHAnsi"/>
          <w:bCs/>
          <w:sz w:val="24"/>
          <w:szCs w:val="24"/>
        </w:rPr>
        <w:t>ją</w:t>
      </w:r>
      <w:r w:rsidRPr="00BF17F2">
        <w:rPr>
          <w:rFonts w:asciiTheme="minorHAnsi" w:hAnsiTheme="minorHAnsi" w:cstheme="minorHAnsi"/>
          <w:bCs/>
          <w:sz w:val="24"/>
          <w:szCs w:val="24"/>
        </w:rPr>
        <w:t xml:space="preserve"> oznakowanie CE lub równoważne;</w:t>
      </w:r>
    </w:p>
    <w:p w14:paraId="75B6AC7B" w14:textId="702EBEE3" w:rsidR="00254A33" w:rsidRPr="00254A33" w:rsidRDefault="00254A33" w:rsidP="00593171">
      <w:pPr>
        <w:pStyle w:val="Akapitzlist"/>
        <w:numPr>
          <w:ilvl w:val="0"/>
          <w:numId w:val="2"/>
        </w:numPr>
        <w:spacing w:line="276" w:lineRule="auto"/>
        <w:jc w:val="both"/>
        <w:rPr>
          <w:rFonts w:asciiTheme="minorHAnsi" w:eastAsia="SimSun" w:hAnsiTheme="minorHAnsi" w:cstheme="minorHAnsi"/>
          <w:bCs/>
          <w:szCs w:val="24"/>
          <w:lang w:eastAsia="ar-SA"/>
        </w:rPr>
      </w:pPr>
      <w:r w:rsidRPr="00254A33">
        <w:rPr>
          <w:rFonts w:asciiTheme="minorHAnsi" w:eastAsia="SimSun" w:hAnsiTheme="minorHAnsi" w:cstheme="minorHAnsi"/>
          <w:bCs/>
          <w:szCs w:val="24"/>
          <w:lang w:eastAsia="ar-SA"/>
        </w:rPr>
        <w:t xml:space="preserve">Instalacja </w:t>
      </w:r>
      <w:r>
        <w:rPr>
          <w:rFonts w:asciiTheme="minorHAnsi" w:eastAsia="SimSun" w:hAnsiTheme="minorHAnsi" w:cstheme="minorHAnsi"/>
          <w:bCs/>
          <w:szCs w:val="24"/>
          <w:lang w:eastAsia="ar-SA"/>
        </w:rPr>
        <w:t>zostanie</w:t>
      </w:r>
      <w:r w:rsidRPr="00254A33">
        <w:rPr>
          <w:rFonts w:asciiTheme="minorHAnsi" w:eastAsia="SimSun" w:hAnsiTheme="minorHAnsi" w:cstheme="minorHAnsi"/>
          <w:bCs/>
          <w:szCs w:val="24"/>
          <w:lang w:eastAsia="ar-SA"/>
        </w:rPr>
        <w:t xml:space="preserve"> wykonana zgodnie z obowiązującymi przepisami prawa, normami technicznymi oraz zasadami wiedzy technicznej, w szczególności w zakresie bezpieczeństwa użytkowania oraz ochrony przeciwpożarowej;</w:t>
      </w:r>
    </w:p>
    <w:p w14:paraId="12BFC324" w14:textId="77777777" w:rsidR="00254A33" w:rsidRDefault="00254A33" w:rsidP="00593171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Zobowiązujemy się do</w:t>
      </w:r>
      <w:r w:rsidRPr="00254A33">
        <w:rPr>
          <w:rFonts w:asciiTheme="minorHAnsi" w:hAnsiTheme="minorHAnsi" w:cstheme="minorHAnsi"/>
          <w:bCs/>
          <w:sz w:val="24"/>
          <w:szCs w:val="24"/>
        </w:rPr>
        <w:t xml:space="preserve"> przygotowania i złożenia kompletnego zgłoszenia mikroinstalacji do właściwego operatora systemu dystrybucyjnego oraz zapewnienia wsparcia Zamawiającemu w procesie przyłączenia instalacji do sieci elektroenergetycznej, w tym do uzupełniania ewentualnych braków formalnych wymaganych przez operatora;</w:t>
      </w:r>
    </w:p>
    <w:p w14:paraId="3AD23C20" w14:textId="14E821E0" w:rsidR="00254A33" w:rsidRPr="00254A33" w:rsidRDefault="00254A33" w:rsidP="00593171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 w:rsidRPr="00254A33">
        <w:rPr>
          <w:rFonts w:asciiTheme="minorHAnsi" w:hAnsiTheme="minorHAnsi" w:cstheme="minorHAnsi"/>
          <w:bCs/>
          <w:sz w:val="24"/>
          <w:szCs w:val="24"/>
        </w:rPr>
        <w:t xml:space="preserve">Zobowiązujemy się do zapewnienia wsparcia serwisowego oraz realizacji napraw zgodnie z wymaganiami określonymi w </w:t>
      </w:r>
      <w:r>
        <w:rPr>
          <w:rFonts w:asciiTheme="minorHAnsi" w:hAnsiTheme="minorHAnsi" w:cstheme="minorHAnsi"/>
          <w:bCs/>
          <w:sz w:val="24"/>
          <w:szCs w:val="24"/>
        </w:rPr>
        <w:t xml:space="preserve">punkcie </w:t>
      </w:r>
      <w:r w:rsidR="002F341E">
        <w:rPr>
          <w:rFonts w:asciiTheme="minorHAnsi" w:hAnsiTheme="minorHAnsi" w:cstheme="minorHAnsi"/>
          <w:bCs/>
          <w:sz w:val="24"/>
          <w:szCs w:val="24"/>
        </w:rPr>
        <w:t>2.5. Zapytania ofertowego.</w:t>
      </w:r>
    </w:p>
    <w:p w14:paraId="649E6D77" w14:textId="47686FC6" w:rsidR="008A2F10" w:rsidRPr="006B7E86" w:rsidRDefault="008A2F10" w:rsidP="00593171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rFonts w:cs="Calibri"/>
          <w:sz w:val="24"/>
          <w:szCs w:val="24"/>
        </w:rPr>
        <w:t>Przedmiot zamówienia spełnia wymogi opisane w Punkcie 2.</w:t>
      </w:r>
      <w:r w:rsidR="006B7E86">
        <w:rPr>
          <w:rFonts w:cs="Calibri"/>
          <w:sz w:val="24"/>
          <w:szCs w:val="24"/>
        </w:rPr>
        <w:t>7</w:t>
      </w:r>
      <w:r w:rsidRPr="006B7E86">
        <w:rPr>
          <w:rFonts w:cs="Calibri"/>
          <w:sz w:val="24"/>
          <w:szCs w:val="24"/>
        </w:rPr>
        <w:t>. i 2.</w:t>
      </w:r>
      <w:r w:rsidR="006B7E86">
        <w:rPr>
          <w:rFonts w:cs="Calibri"/>
          <w:sz w:val="24"/>
          <w:szCs w:val="24"/>
        </w:rPr>
        <w:t>8</w:t>
      </w:r>
      <w:r w:rsidR="009D4C9E" w:rsidRPr="006B7E86">
        <w:rPr>
          <w:rFonts w:cs="Calibri"/>
          <w:sz w:val="24"/>
          <w:szCs w:val="24"/>
        </w:rPr>
        <w:t>.</w:t>
      </w:r>
      <w:r w:rsidRPr="006B7E86">
        <w:rPr>
          <w:rFonts w:cs="Calibri"/>
          <w:sz w:val="24"/>
          <w:szCs w:val="24"/>
        </w:rPr>
        <w:t xml:space="preserve"> Zapytania ofertowego dot. aspektów społecznych i aspektów środowiskowych;</w:t>
      </w:r>
    </w:p>
    <w:p w14:paraId="2CDA55A2" w14:textId="77777777" w:rsidR="008A2F10" w:rsidRPr="006B7E86" w:rsidRDefault="008A2F10" w:rsidP="00593171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rFonts w:cs="Calibri"/>
          <w:sz w:val="24"/>
          <w:szCs w:val="24"/>
        </w:rPr>
        <w:t>Posiadamy odpowiedni potencjał techniczny – dysponujemy odpowiednim zapleczem technicznym niezbędnym do prawidłowej realizacji Przedmiotu zamówienia;</w:t>
      </w:r>
    </w:p>
    <w:p w14:paraId="4F13F4CD" w14:textId="77777777" w:rsidR="008A2F10" w:rsidRPr="006B7E86" w:rsidRDefault="008A2F10" w:rsidP="00593171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rFonts w:cs="Calibri"/>
          <w:sz w:val="24"/>
          <w:szCs w:val="24"/>
        </w:rPr>
        <w:t>Znajdujemy się w sytuacji ekonomicznej i finansowej zapewniającej prawidłowe wykonanie zamówienia;</w:t>
      </w:r>
    </w:p>
    <w:p w14:paraId="4BA34B37" w14:textId="77777777" w:rsidR="008A2F10" w:rsidRPr="006B7E86" w:rsidRDefault="008A2F10" w:rsidP="00593171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rFonts w:cs="Calibri"/>
          <w:sz w:val="24"/>
          <w:szCs w:val="24"/>
        </w:rPr>
        <w:t>Posiadamy odpowiedni potencjał kadrowy – dysponujemy osobami zdolnymi do wykonania zamówienia;</w:t>
      </w:r>
    </w:p>
    <w:p w14:paraId="5E3EB4E3" w14:textId="183808A8" w:rsidR="00975D76" w:rsidRPr="006B7E86" w:rsidRDefault="008A2F10" w:rsidP="00593171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rFonts w:cs="Calibri"/>
          <w:sz w:val="24"/>
          <w:szCs w:val="24"/>
        </w:rPr>
        <w:t xml:space="preserve">Posiadamy odpowiednie doświadczenie do realizacji Przedmiotu zamówienia, tj. w okresie ostatnich 3 lat przed upływem terminu składania ofert, </w:t>
      </w:r>
      <w:r w:rsidR="005E1D60" w:rsidRPr="006B7E86">
        <w:rPr>
          <w:rFonts w:cs="Calibri"/>
          <w:sz w:val="24"/>
          <w:szCs w:val="24"/>
        </w:rPr>
        <w:t xml:space="preserve">a jeżeli okres prowadzenia działalności jest krótszy – w tym okresie, </w:t>
      </w:r>
      <w:r w:rsidRPr="006B7E86">
        <w:rPr>
          <w:rFonts w:cs="Calibri"/>
          <w:sz w:val="24"/>
          <w:szCs w:val="24"/>
        </w:rPr>
        <w:t xml:space="preserve">zrealizowaliśmy i jesteśmy w stanie udokumentować </w:t>
      </w:r>
      <w:r w:rsidR="00AE7CD2" w:rsidRPr="002F341E">
        <w:rPr>
          <w:rFonts w:asciiTheme="minorHAnsi" w:hAnsiTheme="minorHAnsi" w:cstheme="minorHAnsi"/>
          <w:sz w:val="24"/>
          <w:szCs w:val="24"/>
          <w:u w:val="single"/>
        </w:rPr>
        <w:t>przynajmniej</w:t>
      </w:r>
      <w:r w:rsidR="002F341E" w:rsidRPr="002F341E">
        <w:rPr>
          <w:rFonts w:cstheme="minorHAnsi"/>
          <w:sz w:val="24"/>
          <w:szCs w:val="24"/>
          <w:u w:val="single"/>
        </w:rPr>
        <w:t xml:space="preserve"> 3 instalacje fotowoltaiczne o mocy min. 40 kW</w:t>
      </w:r>
      <w:r w:rsidR="002F341E">
        <w:rPr>
          <w:rFonts w:cstheme="minorHAnsi"/>
          <w:sz w:val="24"/>
          <w:szCs w:val="24"/>
        </w:rPr>
        <w:t xml:space="preserve">. </w:t>
      </w:r>
      <w:r w:rsidR="00AE7CD2" w:rsidRPr="006B7E86">
        <w:rPr>
          <w:rFonts w:cstheme="minorHAnsi"/>
          <w:sz w:val="24"/>
          <w:szCs w:val="24"/>
        </w:rPr>
        <w:t>D</w:t>
      </w:r>
      <w:r w:rsidRPr="006B7E86">
        <w:rPr>
          <w:rFonts w:cs="Calibri"/>
          <w:sz w:val="24"/>
          <w:szCs w:val="24"/>
        </w:rPr>
        <w:t xml:space="preserve">o oferty przekładamy: </w:t>
      </w:r>
      <w:r w:rsidR="00A306D6" w:rsidRPr="006B7E86">
        <w:rPr>
          <w:rFonts w:cs="Calibri"/>
          <w:sz w:val="24"/>
          <w:szCs w:val="24"/>
        </w:rPr>
        <w:t xml:space="preserve"> </w:t>
      </w:r>
    </w:p>
    <w:p w14:paraId="64BCABB2" w14:textId="77777777" w:rsidR="00975D76" w:rsidRPr="006B7E86" w:rsidRDefault="005E1D60" w:rsidP="00593171">
      <w:pPr>
        <w:pStyle w:val="Akapitzlist2"/>
        <w:numPr>
          <w:ilvl w:val="0"/>
          <w:numId w:val="35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rFonts w:cs="Calibri"/>
          <w:sz w:val="24"/>
          <w:szCs w:val="24"/>
        </w:rPr>
        <w:t>Załącznik nr 3 – Wykaz zrealizowanych dostaw</w:t>
      </w:r>
    </w:p>
    <w:p w14:paraId="423920D1" w14:textId="0EE02B8E" w:rsidR="005E1D60" w:rsidRPr="006B7E86" w:rsidRDefault="00975D76" w:rsidP="00593171">
      <w:pPr>
        <w:pStyle w:val="Akapitzlist2"/>
        <w:numPr>
          <w:ilvl w:val="0"/>
          <w:numId w:val="35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rFonts w:cs="Calibri"/>
          <w:sz w:val="24"/>
          <w:szCs w:val="24"/>
        </w:rPr>
        <w:t>…………. szt. dokumentów potwierdzających prawidłowo zrealizowane dostawy, o których mowa w Wykazie powyżej;</w:t>
      </w:r>
    </w:p>
    <w:p w14:paraId="7C80A92E" w14:textId="77777777" w:rsidR="008A2F10" w:rsidRPr="006B7E86" w:rsidRDefault="008A2F10" w:rsidP="00593171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rFonts w:cs="Calibri"/>
          <w:sz w:val="24"/>
          <w:szCs w:val="24"/>
        </w:rPr>
        <w:t>Nie znajdujemy się w stanie likwidacji, upadłości;</w:t>
      </w:r>
    </w:p>
    <w:p w14:paraId="6EE733BB" w14:textId="3F627EEF" w:rsidR="008A2F10" w:rsidRPr="006B7E86" w:rsidRDefault="008A2F10" w:rsidP="00593171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sz w:val="24"/>
          <w:szCs w:val="24"/>
        </w:rPr>
        <w:lastRenderedPageBreak/>
        <w:t>Nie jesteśmy podmiotem wskazanym w art. 7 ust. 1 ustawy z dnia 13 kwietnia 2022 r. o szczególnych rozwiązaniach w zakresie przeciwdziałania wspieraniu agresji na Ukrainę oraz służących ochronie bezpieczeństwa narodowego (Dz. U. 2022. poz. 835)</w:t>
      </w:r>
      <w:r w:rsidR="00693638" w:rsidRPr="006B7E86">
        <w:rPr>
          <w:sz w:val="24"/>
          <w:szCs w:val="24"/>
        </w:rPr>
        <w:t>.</w:t>
      </w:r>
    </w:p>
    <w:p w14:paraId="574D26CF" w14:textId="7D9F75F9" w:rsidR="008B4B5C" w:rsidRPr="006B7E86" w:rsidRDefault="008A2F10" w:rsidP="00593171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6B7E86">
        <w:rPr>
          <w:rFonts w:cs="Calibri"/>
          <w:sz w:val="24"/>
          <w:szCs w:val="24"/>
        </w:rPr>
        <w:t xml:space="preserve">Nasza oferta posiada okres ważności do </w:t>
      </w:r>
      <w:r w:rsidR="002F341E" w:rsidRPr="002F341E">
        <w:rPr>
          <w:rFonts w:cs="Calibri"/>
          <w:b/>
          <w:bCs/>
          <w:sz w:val="24"/>
          <w:szCs w:val="24"/>
        </w:rPr>
        <w:t>15.06.2026 r.</w:t>
      </w:r>
    </w:p>
    <w:p w14:paraId="49DDA60C" w14:textId="5EA41E03" w:rsidR="00C07DD0" w:rsidRPr="006B7E86" w:rsidRDefault="008A2F10" w:rsidP="00593171">
      <w:pPr>
        <w:pStyle w:val="Akapitzlist"/>
        <w:numPr>
          <w:ilvl w:val="0"/>
          <w:numId w:val="2"/>
        </w:numPr>
        <w:spacing w:line="276" w:lineRule="auto"/>
        <w:jc w:val="both"/>
        <w:rPr>
          <w:rFonts w:asciiTheme="minorHAnsi" w:eastAsia="Calibri" w:hAnsiTheme="minorHAnsi" w:cstheme="minorHAnsi"/>
          <w:szCs w:val="24"/>
        </w:rPr>
      </w:pPr>
      <w:r w:rsidRPr="006B7E86">
        <w:rPr>
          <w:rFonts w:asciiTheme="minorHAnsi" w:hAnsiTheme="minorHAnsi" w:cstheme="minorHAnsi"/>
          <w:szCs w:val="24"/>
        </w:rPr>
        <w:t>Wyrażamy zgodę na publikację naszych danych w Bazie Konkurencyjności oraz ich upowszechnianie w zakresie niezbędnym do prawidłowej realizacji i rozliczenia projektu pt.</w:t>
      </w:r>
      <w:r w:rsidR="0022000F" w:rsidRPr="006B7E86">
        <w:rPr>
          <w:rFonts w:asciiTheme="minorHAnsi" w:hAnsiTheme="minorHAnsi" w:cstheme="minorHAnsi"/>
          <w:szCs w:val="24"/>
        </w:rPr>
        <w:t>:</w:t>
      </w:r>
      <w:r w:rsidRPr="006B7E86">
        <w:rPr>
          <w:rFonts w:asciiTheme="minorHAnsi" w:hAnsiTheme="minorHAnsi" w:cstheme="minorHAnsi"/>
          <w:szCs w:val="24"/>
        </w:rPr>
        <w:t xml:space="preserve"> </w:t>
      </w:r>
      <w:r w:rsidR="006B7E86" w:rsidRPr="006B7E86">
        <w:rPr>
          <w:rFonts w:asciiTheme="minorHAnsi" w:hAnsiTheme="minorHAnsi" w:cstheme="minorHAnsi"/>
          <w:szCs w:val="24"/>
        </w:rPr>
        <w:t>„Wdrożenie nowych usług w drukarni TRANS - DRUK SZEFLIŃSCY I ROSIŃSCY SPÓŁKA JAWNA” (nr: FEWP.10.02-IZ.00-0029/25)</w:t>
      </w:r>
      <w:r w:rsidR="00871B11" w:rsidRPr="006B7E86">
        <w:rPr>
          <w:rFonts w:asciiTheme="minorHAnsi" w:hAnsiTheme="minorHAnsi" w:cstheme="minorHAnsi"/>
          <w:szCs w:val="24"/>
        </w:rPr>
        <w:t>.</w:t>
      </w:r>
    </w:p>
    <w:p w14:paraId="156AD123" w14:textId="77777777" w:rsidR="00AC61AC" w:rsidRDefault="00AC61AC" w:rsidP="00AC61AC">
      <w:pPr>
        <w:pStyle w:val="Akapitzlist2"/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</w:p>
    <w:p w14:paraId="389BB65C" w14:textId="77777777" w:rsidR="00AC61AC" w:rsidRDefault="00AC61AC" w:rsidP="00AC61AC">
      <w:pPr>
        <w:pStyle w:val="Akapitzlist2"/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</w:p>
    <w:p w14:paraId="1765723C" w14:textId="77777777" w:rsidR="00AC61AC" w:rsidRDefault="00AC61AC" w:rsidP="00AC61AC">
      <w:pPr>
        <w:pStyle w:val="Akapitzlist2"/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</w:p>
    <w:p w14:paraId="7BB0425E" w14:textId="77777777" w:rsidR="00AC61AC" w:rsidRPr="00044D47" w:rsidRDefault="00AC61AC" w:rsidP="00AC61AC">
      <w:pPr>
        <w:pStyle w:val="Akapitzlist2"/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</w:p>
    <w:p w14:paraId="671DC294" w14:textId="7926FA26" w:rsidR="00C07DD0" w:rsidRPr="00044D47" w:rsidRDefault="008778BC" w:rsidP="00C07DD0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044D47">
        <w:rPr>
          <w:rFonts w:asciiTheme="minorHAnsi" w:eastAsia="Calibri" w:hAnsiTheme="minorHAnsi" w:cstheme="minorHAnsi"/>
          <w:sz w:val="22"/>
        </w:rPr>
        <w:t>...</w:t>
      </w:r>
      <w:r w:rsidR="00C07DD0" w:rsidRPr="00044D47">
        <w:rPr>
          <w:rFonts w:asciiTheme="minorHAnsi" w:eastAsia="Calibri" w:hAnsiTheme="minorHAnsi" w:cstheme="minorHAnsi"/>
          <w:sz w:val="22"/>
        </w:rPr>
        <w:t>………..………………..………………                     …………………………………..………………………………………….</w:t>
      </w:r>
      <w:r w:rsidR="00C07DD0" w:rsidRPr="00044D47">
        <w:rPr>
          <w:rFonts w:asciiTheme="minorHAnsi" w:eastAsia="Calibri" w:hAnsiTheme="minorHAnsi" w:cstheme="minorHAnsi"/>
          <w:sz w:val="22"/>
        </w:rPr>
        <w:br/>
        <w:t xml:space="preserve">      miejscowość, data  </w:t>
      </w:r>
      <w:r w:rsidR="00C07DD0" w:rsidRPr="00044D47">
        <w:rPr>
          <w:rFonts w:asciiTheme="minorHAnsi" w:eastAsia="Calibri" w:hAnsiTheme="minorHAnsi" w:cstheme="minorHAnsi"/>
          <w:sz w:val="22"/>
        </w:rPr>
        <w:tab/>
      </w:r>
      <w:r w:rsidR="00C07DD0" w:rsidRPr="00044D47">
        <w:rPr>
          <w:rFonts w:asciiTheme="minorHAnsi" w:eastAsia="Calibri" w:hAnsiTheme="minorHAnsi" w:cstheme="minorHAnsi"/>
          <w:sz w:val="22"/>
        </w:rPr>
        <w:tab/>
        <w:t xml:space="preserve">                            podpis i pieczątka osoby uprawnionej</w:t>
      </w:r>
    </w:p>
    <w:p w14:paraId="019C17D3" w14:textId="3B2934ED" w:rsidR="00C07DD0" w:rsidRPr="00E70940" w:rsidRDefault="00C07DD0" w:rsidP="001E389F">
      <w:pPr>
        <w:rPr>
          <w:rFonts w:asciiTheme="minorHAnsi" w:hAnsiTheme="minorHAnsi" w:cstheme="minorHAnsi"/>
          <w:color w:val="EE0000"/>
          <w:szCs w:val="24"/>
        </w:rPr>
      </w:pPr>
    </w:p>
    <w:sectPr w:rsidR="00C07DD0" w:rsidRPr="00E70940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5D40CF" w14:textId="77777777" w:rsidR="00891503" w:rsidRDefault="00891503" w:rsidP="00C31D82">
      <w:pPr>
        <w:spacing w:line="240" w:lineRule="auto"/>
      </w:pPr>
      <w:r>
        <w:separator/>
      </w:r>
    </w:p>
  </w:endnote>
  <w:endnote w:type="continuationSeparator" w:id="0">
    <w:p w14:paraId="4502639F" w14:textId="77777777" w:rsidR="00891503" w:rsidRDefault="00891503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Hind">
    <w:charset w:val="EE"/>
    <w:family w:val="auto"/>
    <w:pitch w:val="variable"/>
    <w:sig w:usb0="00008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F28DCE" w14:textId="77777777" w:rsidR="00891503" w:rsidRDefault="00891503" w:rsidP="00C31D82">
      <w:pPr>
        <w:spacing w:line="240" w:lineRule="auto"/>
      </w:pPr>
      <w:r>
        <w:separator/>
      </w:r>
    </w:p>
  </w:footnote>
  <w:footnote w:type="continuationSeparator" w:id="0">
    <w:p w14:paraId="700A5E32" w14:textId="77777777" w:rsidR="00891503" w:rsidRDefault="00891503" w:rsidP="00C31D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</w:rPr>
      <w:drawing>
        <wp:inline distT="0" distB="0" distL="0" distR="0" wp14:anchorId="7DDCEFB8" wp14:editId="302B58C2">
          <wp:extent cx="5661660" cy="579120"/>
          <wp:effectExtent l="0" t="0" r="0" b="0"/>
          <wp:docPr id="148809469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-3693"/>
        </w:tabs>
        <w:ind w:left="-2253" w:hanging="360"/>
      </w:pPr>
    </w:lvl>
    <w:lvl w:ilvl="1">
      <w:start w:val="1"/>
      <w:numFmt w:val="lowerLetter"/>
      <w:lvlText w:val="%2."/>
      <w:lvlJc w:val="left"/>
      <w:pPr>
        <w:tabs>
          <w:tab w:val="num" w:pos="-3693"/>
        </w:tabs>
        <w:ind w:left="-1533" w:hanging="360"/>
      </w:pPr>
    </w:lvl>
    <w:lvl w:ilvl="2">
      <w:start w:val="1"/>
      <w:numFmt w:val="lowerRoman"/>
      <w:lvlText w:val="%2.%3."/>
      <w:lvlJc w:val="right"/>
      <w:pPr>
        <w:tabs>
          <w:tab w:val="num" w:pos="-3693"/>
        </w:tabs>
        <w:ind w:left="-813" w:hanging="180"/>
      </w:pPr>
    </w:lvl>
    <w:lvl w:ilvl="3">
      <w:start w:val="1"/>
      <w:numFmt w:val="decimal"/>
      <w:lvlText w:val="%2.%3.%4."/>
      <w:lvlJc w:val="left"/>
      <w:pPr>
        <w:tabs>
          <w:tab w:val="num" w:pos="-3693"/>
        </w:tabs>
        <w:ind w:left="-93" w:hanging="360"/>
      </w:pPr>
    </w:lvl>
    <w:lvl w:ilvl="4">
      <w:start w:val="1"/>
      <w:numFmt w:val="lowerLetter"/>
      <w:lvlText w:val="%2.%3.%4.%5."/>
      <w:lvlJc w:val="left"/>
      <w:pPr>
        <w:tabs>
          <w:tab w:val="num" w:pos="-3693"/>
        </w:tabs>
        <w:ind w:left="627" w:hanging="360"/>
      </w:pPr>
    </w:lvl>
    <w:lvl w:ilvl="5">
      <w:start w:val="1"/>
      <w:numFmt w:val="lowerRoman"/>
      <w:lvlText w:val="%2.%3.%4.%5.%6."/>
      <w:lvlJc w:val="right"/>
      <w:pPr>
        <w:tabs>
          <w:tab w:val="num" w:pos="-3693"/>
        </w:tabs>
        <w:ind w:left="1347" w:hanging="180"/>
      </w:pPr>
    </w:lvl>
    <w:lvl w:ilvl="6">
      <w:start w:val="1"/>
      <w:numFmt w:val="decimal"/>
      <w:lvlText w:val="%2.%3.%4.%5.%6.%7."/>
      <w:lvlJc w:val="left"/>
      <w:pPr>
        <w:tabs>
          <w:tab w:val="num" w:pos="-3693"/>
        </w:tabs>
        <w:ind w:left="2067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93"/>
        </w:tabs>
        <w:ind w:left="2787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93"/>
        </w:tabs>
        <w:ind w:left="3507" w:hanging="180"/>
      </w:pPr>
    </w:lvl>
  </w:abstractNum>
  <w:abstractNum w:abstractNumId="7" w15:restartNumberingAfterBreak="0">
    <w:nsid w:val="0000000F"/>
    <w:multiLevelType w:val="multilevel"/>
    <w:tmpl w:val="0000000F"/>
    <w:name w:val="WWNum1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A163C7"/>
    <w:multiLevelType w:val="hybridMultilevel"/>
    <w:tmpl w:val="1390DA26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03EE7113"/>
    <w:multiLevelType w:val="hybridMultilevel"/>
    <w:tmpl w:val="DF0EA888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4F840EB"/>
    <w:multiLevelType w:val="hybridMultilevel"/>
    <w:tmpl w:val="5450E272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08543BBD"/>
    <w:multiLevelType w:val="multilevel"/>
    <w:tmpl w:val="0415001D"/>
    <w:name w:val="WWNum722223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2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0A050158"/>
    <w:multiLevelType w:val="hybridMultilevel"/>
    <w:tmpl w:val="93640B20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0A9477D6"/>
    <w:multiLevelType w:val="multilevel"/>
    <w:tmpl w:val="74AA14E6"/>
    <w:name w:val="WWNum72222322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/>
        <w:bCs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/>
        <w:bCs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4" w15:restartNumberingAfterBreak="0">
    <w:nsid w:val="0D3F5861"/>
    <w:multiLevelType w:val="multilevel"/>
    <w:tmpl w:val="43DCE08A"/>
    <w:lvl w:ilvl="0">
      <w:start w:val="1"/>
      <w:numFmt w:val="decimal"/>
      <w:lvlText w:val="%1)"/>
      <w:lvlJc w:val="left"/>
      <w:pPr>
        <w:tabs>
          <w:tab w:val="num" w:pos="-360"/>
        </w:tabs>
        <w:ind w:left="1152" w:hanging="360"/>
      </w:pPr>
    </w:lvl>
    <w:lvl w:ilvl="1">
      <w:start w:val="1"/>
      <w:numFmt w:val="lowerLetter"/>
      <w:lvlText w:val="%2."/>
      <w:lvlJc w:val="left"/>
      <w:pPr>
        <w:tabs>
          <w:tab w:val="num" w:pos="-360"/>
        </w:tabs>
        <w:ind w:left="1872" w:hanging="360"/>
      </w:pPr>
    </w:lvl>
    <w:lvl w:ilvl="2">
      <w:start w:val="1"/>
      <w:numFmt w:val="lowerRoman"/>
      <w:lvlText w:val="%2.%3."/>
      <w:lvlJc w:val="right"/>
      <w:pPr>
        <w:tabs>
          <w:tab w:val="num" w:pos="-360"/>
        </w:tabs>
        <w:ind w:left="2592" w:hanging="180"/>
      </w:pPr>
    </w:lvl>
    <w:lvl w:ilvl="3">
      <w:start w:val="1"/>
      <w:numFmt w:val="decimal"/>
      <w:lvlText w:val="%2.%3.%4."/>
      <w:lvlJc w:val="left"/>
      <w:pPr>
        <w:tabs>
          <w:tab w:val="num" w:pos="-360"/>
        </w:tabs>
        <w:ind w:left="3312" w:hanging="360"/>
      </w:pPr>
    </w:lvl>
    <w:lvl w:ilvl="4">
      <w:start w:val="1"/>
      <w:numFmt w:val="lowerLetter"/>
      <w:lvlText w:val="%2.%3.%4.%5."/>
      <w:lvlJc w:val="left"/>
      <w:pPr>
        <w:tabs>
          <w:tab w:val="num" w:pos="-360"/>
        </w:tabs>
        <w:ind w:left="4032" w:hanging="360"/>
      </w:pPr>
    </w:lvl>
    <w:lvl w:ilvl="5">
      <w:start w:val="1"/>
      <w:numFmt w:val="lowerRoman"/>
      <w:lvlText w:val="%2.%3.%4.%5.%6."/>
      <w:lvlJc w:val="right"/>
      <w:pPr>
        <w:tabs>
          <w:tab w:val="num" w:pos="-360"/>
        </w:tabs>
        <w:ind w:left="4752" w:hanging="180"/>
      </w:pPr>
    </w:lvl>
    <w:lvl w:ilvl="6">
      <w:start w:val="1"/>
      <w:numFmt w:val="decimal"/>
      <w:lvlText w:val="%2.%3.%4.%5.%6.%7."/>
      <w:lvlJc w:val="left"/>
      <w:pPr>
        <w:tabs>
          <w:tab w:val="num" w:pos="-360"/>
        </w:tabs>
        <w:ind w:left="5472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0"/>
        </w:tabs>
        <w:ind w:left="6192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0"/>
        </w:tabs>
        <w:ind w:left="6912" w:hanging="180"/>
      </w:pPr>
    </w:lvl>
  </w:abstractNum>
  <w:abstractNum w:abstractNumId="15" w15:restartNumberingAfterBreak="0">
    <w:nsid w:val="0EBA39B6"/>
    <w:multiLevelType w:val="multilevel"/>
    <w:tmpl w:val="2FAE7BD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32E7A79"/>
    <w:multiLevelType w:val="multilevel"/>
    <w:tmpl w:val="96A23692"/>
    <w:numStyleLink w:val="Styl1"/>
  </w:abstractNum>
  <w:abstractNum w:abstractNumId="17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13BE03FC"/>
    <w:multiLevelType w:val="multilevel"/>
    <w:tmpl w:val="0415001D"/>
    <w:name w:val="WWNum7222232"/>
    <w:numStyleLink w:val="Styl2"/>
  </w:abstractNum>
  <w:abstractNum w:abstractNumId="19" w15:restartNumberingAfterBreak="0">
    <w:nsid w:val="15E949C2"/>
    <w:multiLevelType w:val="multilevel"/>
    <w:tmpl w:val="100296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16B25EDC"/>
    <w:multiLevelType w:val="multilevel"/>
    <w:tmpl w:val="9F72736E"/>
    <w:name w:val="WWNum7222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3" w15:restartNumberingAfterBreak="0">
    <w:nsid w:val="238D10CE"/>
    <w:multiLevelType w:val="hybridMultilevel"/>
    <w:tmpl w:val="E5A46D7C"/>
    <w:lvl w:ilvl="0" w:tplc="E1EEF664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276910D5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6" w15:restartNumberingAfterBreak="0">
    <w:nsid w:val="2C950DEA"/>
    <w:multiLevelType w:val="hybridMultilevel"/>
    <w:tmpl w:val="19704F7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74C0D9A"/>
    <w:multiLevelType w:val="hybridMultilevel"/>
    <w:tmpl w:val="230AA82A"/>
    <w:lvl w:ilvl="0" w:tplc="DC703EF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FC5326"/>
    <w:multiLevelType w:val="multilevel"/>
    <w:tmpl w:val="D39810FA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/>
        <w:bCs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9" w15:restartNumberingAfterBreak="0">
    <w:nsid w:val="4D351E86"/>
    <w:multiLevelType w:val="hybridMultilevel"/>
    <w:tmpl w:val="4B684D80"/>
    <w:lvl w:ilvl="0" w:tplc="0415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0" w15:restartNumberingAfterBreak="0">
    <w:nsid w:val="4D434B8C"/>
    <w:multiLevelType w:val="hybridMultilevel"/>
    <w:tmpl w:val="D3AC2F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0602B4"/>
    <w:multiLevelType w:val="hybridMultilevel"/>
    <w:tmpl w:val="DBFCF92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CD2E60"/>
    <w:multiLevelType w:val="hybridMultilevel"/>
    <w:tmpl w:val="B672AA4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CB5F96"/>
    <w:multiLevelType w:val="multilevel"/>
    <w:tmpl w:val="74AA14E6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/>
        <w:bCs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/>
        <w:bCs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4" w15:restartNumberingAfterBreak="0">
    <w:nsid w:val="59264BB0"/>
    <w:multiLevelType w:val="hybridMultilevel"/>
    <w:tmpl w:val="EB966500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5" w15:restartNumberingAfterBreak="0">
    <w:nsid w:val="5A967DC9"/>
    <w:multiLevelType w:val="multilevel"/>
    <w:tmpl w:val="4DB6A74C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  <w:bCs w:val="0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6" w15:restartNumberingAfterBreak="0">
    <w:nsid w:val="5B9D669E"/>
    <w:multiLevelType w:val="hybridMultilevel"/>
    <w:tmpl w:val="FA72704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 w15:restartNumberingAfterBreak="0">
    <w:nsid w:val="5C9D4186"/>
    <w:multiLevelType w:val="multilevel"/>
    <w:tmpl w:val="0C14DA08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8" w15:restartNumberingAfterBreak="0">
    <w:nsid w:val="5D9573F3"/>
    <w:multiLevelType w:val="multilevel"/>
    <w:tmpl w:val="0CC8B18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1FC5E53"/>
    <w:multiLevelType w:val="hybridMultilevel"/>
    <w:tmpl w:val="4D6ECF6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668247E4"/>
    <w:multiLevelType w:val="hybridMultilevel"/>
    <w:tmpl w:val="27E848A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7294FE5"/>
    <w:multiLevelType w:val="multilevel"/>
    <w:tmpl w:val="0415001F"/>
    <w:name w:val="WWNum72222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734B520A"/>
    <w:multiLevelType w:val="hybridMultilevel"/>
    <w:tmpl w:val="15A22EB4"/>
    <w:lvl w:ilvl="0" w:tplc="3CFAD1AC">
      <w:start w:val="1"/>
      <w:numFmt w:val="decimal"/>
      <w:lvlText w:val="2.%1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94C392F"/>
    <w:multiLevelType w:val="hybridMultilevel"/>
    <w:tmpl w:val="014ADC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C481979"/>
    <w:multiLevelType w:val="hybridMultilevel"/>
    <w:tmpl w:val="D5604252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6" w15:restartNumberingAfterBreak="0">
    <w:nsid w:val="7C575880"/>
    <w:multiLevelType w:val="multilevel"/>
    <w:tmpl w:val="5A76BF72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"/>
      <w:lvlJc w:val="left"/>
      <w:pPr>
        <w:ind w:left="2232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47" w15:restartNumberingAfterBreak="0">
    <w:nsid w:val="7CDC465F"/>
    <w:multiLevelType w:val="multilevel"/>
    <w:tmpl w:val="96A23692"/>
    <w:styleLink w:val="Styl1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CE533C7"/>
    <w:multiLevelType w:val="multilevel"/>
    <w:tmpl w:val="AC5CF570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9" w15:restartNumberingAfterBreak="0">
    <w:nsid w:val="7F0235D8"/>
    <w:multiLevelType w:val="multilevel"/>
    <w:tmpl w:val="386280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  <w:rPr>
        <w:b w:val="0"/>
        <w:bCs/>
        <w:color w:val="auto"/>
        <w:sz w:val="24"/>
        <w:szCs w:val="24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402292240">
    <w:abstractNumId w:val="24"/>
  </w:num>
  <w:num w:numId="2" w16cid:durableId="156193539">
    <w:abstractNumId w:val="9"/>
  </w:num>
  <w:num w:numId="3" w16cid:durableId="1394082476">
    <w:abstractNumId w:val="17"/>
  </w:num>
  <w:num w:numId="4" w16cid:durableId="484786161">
    <w:abstractNumId w:val="2"/>
  </w:num>
  <w:num w:numId="5" w16cid:durableId="1199515678">
    <w:abstractNumId w:val="5"/>
  </w:num>
  <w:num w:numId="6" w16cid:durableId="1345283789">
    <w:abstractNumId w:val="6"/>
  </w:num>
  <w:num w:numId="7" w16cid:durableId="562984171">
    <w:abstractNumId w:val="7"/>
  </w:num>
  <w:num w:numId="8" w16cid:durableId="1090390395">
    <w:abstractNumId w:val="14"/>
  </w:num>
  <w:num w:numId="9" w16cid:durableId="333580870">
    <w:abstractNumId w:val="35"/>
  </w:num>
  <w:num w:numId="10" w16cid:durableId="473373109">
    <w:abstractNumId w:val="20"/>
  </w:num>
  <w:num w:numId="11" w16cid:durableId="87892372">
    <w:abstractNumId w:val="25"/>
  </w:num>
  <w:num w:numId="12" w16cid:durableId="558442274">
    <w:abstractNumId w:val="42"/>
  </w:num>
  <w:num w:numId="13" w16cid:durableId="10228639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825664410">
    <w:abstractNumId w:val="32"/>
  </w:num>
  <w:num w:numId="15" w16cid:durableId="222522525">
    <w:abstractNumId w:val="27"/>
  </w:num>
  <w:num w:numId="16" w16cid:durableId="1861816154">
    <w:abstractNumId w:val="30"/>
  </w:num>
  <w:num w:numId="17" w16cid:durableId="1785808718">
    <w:abstractNumId w:val="21"/>
  </w:num>
  <w:num w:numId="18" w16cid:durableId="1376544310">
    <w:abstractNumId w:val="23"/>
  </w:num>
  <w:num w:numId="19" w16cid:durableId="1844392597">
    <w:abstractNumId w:val="45"/>
  </w:num>
  <w:num w:numId="20" w16cid:durableId="999624287">
    <w:abstractNumId w:val="41"/>
  </w:num>
  <w:num w:numId="21" w16cid:durableId="761414311">
    <w:abstractNumId w:val="12"/>
  </w:num>
  <w:num w:numId="22" w16cid:durableId="646936459">
    <w:abstractNumId w:val="43"/>
  </w:num>
  <w:num w:numId="23" w16cid:durableId="1353337633">
    <w:abstractNumId w:val="44"/>
  </w:num>
  <w:num w:numId="24" w16cid:durableId="884146285">
    <w:abstractNumId w:val="8"/>
  </w:num>
  <w:num w:numId="25" w16cid:durableId="934481682">
    <w:abstractNumId w:val="49"/>
  </w:num>
  <w:num w:numId="26" w16cid:durableId="328605162">
    <w:abstractNumId w:val="28"/>
  </w:num>
  <w:num w:numId="27" w16cid:durableId="1055347706">
    <w:abstractNumId w:val="38"/>
  </w:num>
  <w:num w:numId="28" w16cid:durableId="1048720941">
    <w:abstractNumId w:val="16"/>
  </w:num>
  <w:num w:numId="29" w16cid:durableId="1965428581">
    <w:abstractNumId w:val="47"/>
  </w:num>
  <w:num w:numId="30" w16cid:durableId="1296184026">
    <w:abstractNumId w:val="11"/>
  </w:num>
  <w:num w:numId="31" w16cid:durableId="985888923">
    <w:abstractNumId w:val="18"/>
  </w:num>
  <w:num w:numId="32" w16cid:durableId="1261597837">
    <w:abstractNumId w:val="13"/>
  </w:num>
  <w:num w:numId="33" w16cid:durableId="170535351">
    <w:abstractNumId w:val="19"/>
  </w:num>
  <w:num w:numId="34" w16cid:durableId="1707483266">
    <w:abstractNumId w:val="33"/>
  </w:num>
  <w:num w:numId="35" w16cid:durableId="1532498253">
    <w:abstractNumId w:val="36"/>
  </w:num>
  <w:num w:numId="36" w16cid:durableId="877476155">
    <w:abstractNumId w:val="29"/>
  </w:num>
  <w:num w:numId="37" w16cid:durableId="1951429337">
    <w:abstractNumId w:val="26"/>
  </w:num>
  <w:num w:numId="38" w16cid:durableId="223755983">
    <w:abstractNumId w:val="31"/>
  </w:num>
  <w:num w:numId="39" w16cid:durableId="1216622663">
    <w:abstractNumId w:val="40"/>
  </w:num>
  <w:num w:numId="40" w16cid:durableId="1303852855">
    <w:abstractNumId w:val="10"/>
  </w:num>
  <w:num w:numId="41" w16cid:durableId="1231117481">
    <w:abstractNumId w:val="15"/>
  </w:num>
  <w:num w:numId="42" w16cid:durableId="1581599169">
    <w:abstractNumId w:val="46"/>
  </w:num>
  <w:num w:numId="43" w16cid:durableId="1924215152">
    <w:abstractNumId w:val="34"/>
  </w:num>
  <w:num w:numId="44" w16cid:durableId="538250649">
    <w:abstractNumId w:val="37"/>
  </w:num>
  <w:num w:numId="45" w16cid:durableId="229511330">
    <w:abstractNumId w:val="4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6D70"/>
    <w:rsid w:val="00010607"/>
    <w:rsid w:val="00012AA5"/>
    <w:rsid w:val="00013616"/>
    <w:rsid w:val="00016303"/>
    <w:rsid w:val="00016AF2"/>
    <w:rsid w:val="00017885"/>
    <w:rsid w:val="00017A34"/>
    <w:rsid w:val="00021794"/>
    <w:rsid w:val="00024E49"/>
    <w:rsid w:val="00026FF0"/>
    <w:rsid w:val="0003086A"/>
    <w:rsid w:val="000325C6"/>
    <w:rsid w:val="000359BE"/>
    <w:rsid w:val="000362EC"/>
    <w:rsid w:val="00041379"/>
    <w:rsid w:val="00044192"/>
    <w:rsid w:val="00044D47"/>
    <w:rsid w:val="00052D19"/>
    <w:rsid w:val="000556EA"/>
    <w:rsid w:val="00055A08"/>
    <w:rsid w:val="000576F6"/>
    <w:rsid w:val="00063A29"/>
    <w:rsid w:val="00063F3E"/>
    <w:rsid w:val="000733D9"/>
    <w:rsid w:val="0007452E"/>
    <w:rsid w:val="000777CB"/>
    <w:rsid w:val="0008198C"/>
    <w:rsid w:val="00086D7D"/>
    <w:rsid w:val="00091C1C"/>
    <w:rsid w:val="00091FFB"/>
    <w:rsid w:val="000952E0"/>
    <w:rsid w:val="000954A8"/>
    <w:rsid w:val="00096FA9"/>
    <w:rsid w:val="00096FCC"/>
    <w:rsid w:val="00097012"/>
    <w:rsid w:val="00097123"/>
    <w:rsid w:val="0009794C"/>
    <w:rsid w:val="000A0483"/>
    <w:rsid w:val="000A1544"/>
    <w:rsid w:val="000A46F9"/>
    <w:rsid w:val="000A59DA"/>
    <w:rsid w:val="000B1B55"/>
    <w:rsid w:val="000B3673"/>
    <w:rsid w:val="000B6887"/>
    <w:rsid w:val="000C48EA"/>
    <w:rsid w:val="000C4AB7"/>
    <w:rsid w:val="000C4C7F"/>
    <w:rsid w:val="000C6404"/>
    <w:rsid w:val="000D32D1"/>
    <w:rsid w:val="000E0AB8"/>
    <w:rsid w:val="000E416E"/>
    <w:rsid w:val="000E6BDD"/>
    <w:rsid w:val="000F1EF3"/>
    <w:rsid w:val="000F7CE8"/>
    <w:rsid w:val="001064C4"/>
    <w:rsid w:val="00111237"/>
    <w:rsid w:val="00112055"/>
    <w:rsid w:val="00114BEE"/>
    <w:rsid w:val="0011513E"/>
    <w:rsid w:val="00115A0A"/>
    <w:rsid w:val="001207EA"/>
    <w:rsid w:val="001252F1"/>
    <w:rsid w:val="00127088"/>
    <w:rsid w:val="0012783D"/>
    <w:rsid w:val="001300A2"/>
    <w:rsid w:val="00131ACA"/>
    <w:rsid w:val="00132C33"/>
    <w:rsid w:val="00133852"/>
    <w:rsid w:val="00135CC4"/>
    <w:rsid w:val="001475DB"/>
    <w:rsid w:val="00151F44"/>
    <w:rsid w:val="00155F8C"/>
    <w:rsid w:val="00161AA3"/>
    <w:rsid w:val="00161F79"/>
    <w:rsid w:val="00166EEA"/>
    <w:rsid w:val="00170EEF"/>
    <w:rsid w:val="0017243E"/>
    <w:rsid w:val="001869E0"/>
    <w:rsid w:val="00186CBF"/>
    <w:rsid w:val="00186E09"/>
    <w:rsid w:val="00187754"/>
    <w:rsid w:val="001878A7"/>
    <w:rsid w:val="001905E9"/>
    <w:rsid w:val="001913D7"/>
    <w:rsid w:val="00191461"/>
    <w:rsid w:val="0019172F"/>
    <w:rsid w:val="001A0AB2"/>
    <w:rsid w:val="001A11D0"/>
    <w:rsid w:val="001A3106"/>
    <w:rsid w:val="001A3BF9"/>
    <w:rsid w:val="001A48C8"/>
    <w:rsid w:val="001B1D41"/>
    <w:rsid w:val="001B2B6F"/>
    <w:rsid w:val="001C22B5"/>
    <w:rsid w:val="001C3E86"/>
    <w:rsid w:val="001C78EA"/>
    <w:rsid w:val="001D2780"/>
    <w:rsid w:val="001D6C78"/>
    <w:rsid w:val="001E05F5"/>
    <w:rsid w:val="001E32AE"/>
    <w:rsid w:val="001E389F"/>
    <w:rsid w:val="001E41FF"/>
    <w:rsid w:val="001E44FC"/>
    <w:rsid w:val="001E5724"/>
    <w:rsid w:val="001E6F54"/>
    <w:rsid w:val="001E7D2E"/>
    <w:rsid w:val="001F098D"/>
    <w:rsid w:val="001F0A35"/>
    <w:rsid w:val="001F144D"/>
    <w:rsid w:val="00204666"/>
    <w:rsid w:val="00205A19"/>
    <w:rsid w:val="002063D8"/>
    <w:rsid w:val="00207636"/>
    <w:rsid w:val="00207C7D"/>
    <w:rsid w:val="0021518A"/>
    <w:rsid w:val="00215B82"/>
    <w:rsid w:val="00215F64"/>
    <w:rsid w:val="00216231"/>
    <w:rsid w:val="0022000F"/>
    <w:rsid w:val="00220881"/>
    <w:rsid w:val="00222037"/>
    <w:rsid w:val="00224ADD"/>
    <w:rsid w:val="002269B0"/>
    <w:rsid w:val="00230F8E"/>
    <w:rsid w:val="00231A3F"/>
    <w:rsid w:val="00242006"/>
    <w:rsid w:val="00254A33"/>
    <w:rsid w:val="00256D6B"/>
    <w:rsid w:val="002572BE"/>
    <w:rsid w:val="00257DF6"/>
    <w:rsid w:val="002602C6"/>
    <w:rsid w:val="00261CBE"/>
    <w:rsid w:val="00265725"/>
    <w:rsid w:val="0027691E"/>
    <w:rsid w:val="00287268"/>
    <w:rsid w:val="002901E6"/>
    <w:rsid w:val="00295513"/>
    <w:rsid w:val="002960C4"/>
    <w:rsid w:val="002977BD"/>
    <w:rsid w:val="002A19CE"/>
    <w:rsid w:val="002A5227"/>
    <w:rsid w:val="002A55A8"/>
    <w:rsid w:val="002B07EA"/>
    <w:rsid w:val="002B55A5"/>
    <w:rsid w:val="002C0DE0"/>
    <w:rsid w:val="002C1ABA"/>
    <w:rsid w:val="002C2397"/>
    <w:rsid w:val="002C7547"/>
    <w:rsid w:val="002D04B2"/>
    <w:rsid w:val="002D0F3F"/>
    <w:rsid w:val="002D16BC"/>
    <w:rsid w:val="002D4258"/>
    <w:rsid w:val="002D52C8"/>
    <w:rsid w:val="002D7F8A"/>
    <w:rsid w:val="002E0738"/>
    <w:rsid w:val="002E54DD"/>
    <w:rsid w:val="002F33B8"/>
    <w:rsid w:val="002F341E"/>
    <w:rsid w:val="002F3863"/>
    <w:rsid w:val="002F688E"/>
    <w:rsid w:val="00306BB5"/>
    <w:rsid w:val="003070E7"/>
    <w:rsid w:val="0030783B"/>
    <w:rsid w:val="0030794E"/>
    <w:rsid w:val="00307E34"/>
    <w:rsid w:val="0031383D"/>
    <w:rsid w:val="0031404C"/>
    <w:rsid w:val="00315745"/>
    <w:rsid w:val="00315B87"/>
    <w:rsid w:val="0031626C"/>
    <w:rsid w:val="00317D50"/>
    <w:rsid w:val="0032009A"/>
    <w:rsid w:val="003212ED"/>
    <w:rsid w:val="00323DD3"/>
    <w:rsid w:val="00325F6A"/>
    <w:rsid w:val="00326423"/>
    <w:rsid w:val="0033161B"/>
    <w:rsid w:val="00331AE5"/>
    <w:rsid w:val="00331E4E"/>
    <w:rsid w:val="003339DA"/>
    <w:rsid w:val="00340FD7"/>
    <w:rsid w:val="00342EAD"/>
    <w:rsid w:val="00345A23"/>
    <w:rsid w:val="00345E8F"/>
    <w:rsid w:val="003469CA"/>
    <w:rsid w:val="003472C3"/>
    <w:rsid w:val="00362E5D"/>
    <w:rsid w:val="00362F21"/>
    <w:rsid w:val="00363F85"/>
    <w:rsid w:val="00364E86"/>
    <w:rsid w:val="00367A4F"/>
    <w:rsid w:val="00374623"/>
    <w:rsid w:val="0037514C"/>
    <w:rsid w:val="0038323A"/>
    <w:rsid w:val="00384B18"/>
    <w:rsid w:val="003867E5"/>
    <w:rsid w:val="0039147D"/>
    <w:rsid w:val="003922E5"/>
    <w:rsid w:val="003A0354"/>
    <w:rsid w:val="003A3706"/>
    <w:rsid w:val="003A5307"/>
    <w:rsid w:val="003A585D"/>
    <w:rsid w:val="003A7DE0"/>
    <w:rsid w:val="003B1221"/>
    <w:rsid w:val="003C57CD"/>
    <w:rsid w:val="003C6024"/>
    <w:rsid w:val="003C68FA"/>
    <w:rsid w:val="003D7C81"/>
    <w:rsid w:val="003E171C"/>
    <w:rsid w:val="003E24E1"/>
    <w:rsid w:val="003E5834"/>
    <w:rsid w:val="003E633A"/>
    <w:rsid w:val="003F157F"/>
    <w:rsid w:val="003F24BF"/>
    <w:rsid w:val="003F6D43"/>
    <w:rsid w:val="00400DD0"/>
    <w:rsid w:val="00402377"/>
    <w:rsid w:val="00402AF4"/>
    <w:rsid w:val="0040537B"/>
    <w:rsid w:val="0040758D"/>
    <w:rsid w:val="0041574E"/>
    <w:rsid w:val="00415814"/>
    <w:rsid w:val="00416776"/>
    <w:rsid w:val="00416C06"/>
    <w:rsid w:val="00420E4F"/>
    <w:rsid w:val="00422CE0"/>
    <w:rsid w:val="004240FB"/>
    <w:rsid w:val="00424587"/>
    <w:rsid w:val="00424B61"/>
    <w:rsid w:val="0042593C"/>
    <w:rsid w:val="00427C44"/>
    <w:rsid w:val="00433986"/>
    <w:rsid w:val="00436F22"/>
    <w:rsid w:val="00441D7F"/>
    <w:rsid w:val="00442A20"/>
    <w:rsid w:val="0044410D"/>
    <w:rsid w:val="00444531"/>
    <w:rsid w:val="0044491D"/>
    <w:rsid w:val="00451382"/>
    <w:rsid w:val="00452241"/>
    <w:rsid w:val="00452903"/>
    <w:rsid w:val="004530F2"/>
    <w:rsid w:val="0045456D"/>
    <w:rsid w:val="00455BE1"/>
    <w:rsid w:val="00464941"/>
    <w:rsid w:val="00464AC0"/>
    <w:rsid w:val="00470351"/>
    <w:rsid w:val="004777FD"/>
    <w:rsid w:val="0048135A"/>
    <w:rsid w:val="004843C9"/>
    <w:rsid w:val="00485534"/>
    <w:rsid w:val="00487D22"/>
    <w:rsid w:val="004912DC"/>
    <w:rsid w:val="0049431D"/>
    <w:rsid w:val="00496BD5"/>
    <w:rsid w:val="00497EB9"/>
    <w:rsid w:val="004A1192"/>
    <w:rsid w:val="004A3372"/>
    <w:rsid w:val="004A7223"/>
    <w:rsid w:val="004A73A5"/>
    <w:rsid w:val="004A77A2"/>
    <w:rsid w:val="004B0C48"/>
    <w:rsid w:val="004B3BFC"/>
    <w:rsid w:val="004B5CAD"/>
    <w:rsid w:val="004B70F9"/>
    <w:rsid w:val="004C1273"/>
    <w:rsid w:val="004C5A75"/>
    <w:rsid w:val="004C7AD6"/>
    <w:rsid w:val="004D3F58"/>
    <w:rsid w:val="004D496D"/>
    <w:rsid w:val="004D61F3"/>
    <w:rsid w:val="004E08FC"/>
    <w:rsid w:val="004E28D2"/>
    <w:rsid w:val="004E2A01"/>
    <w:rsid w:val="004E63C0"/>
    <w:rsid w:val="004E781B"/>
    <w:rsid w:val="004F0268"/>
    <w:rsid w:val="004F0ACB"/>
    <w:rsid w:val="004F0B73"/>
    <w:rsid w:val="004F42DE"/>
    <w:rsid w:val="004F48F4"/>
    <w:rsid w:val="004F4DCA"/>
    <w:rsid w:val="004F7C77"/>
    <w:rsid w:val="00502572"/>
    <w:rsid w:val="005064F2"/>
    <w:rsid w:val="00507782"/>
    <w:rsid w:val="005167BD"/>
    <w:rsid w:val="00517595"/>
    <w:rsid w:val="00521CC5"/>
    <w:rsid w:val="00530217"/>
    <w:rsid w:val="00537A66"/>
    <w:rsid w:val="00542F05"/>
    <w:rsid w:val="00547DA5"/>
    <w:rsid w:val="00547F00"/>
    <w:rsid w:val="00550C60"/>
    <w:rsid w:val="00552769"/>
    <w:rsid w:val="005532CA"/>
    <w:rsid w:val="00553334"/>
    <w:rsid w:val="00554F25"/>
    <w:rsid w:val="005567F8"/>
    <w:rsid w:val="005600BE"/>
    <w:rsid w:val="0056249D"/>
    <w:rsid w:val="005663F8"/>
    <w:rsid w:val="0056706F"/>
    <w:rsid w:val="005672DC"/>
    <w:rsid w:val="00571168"/>
    <w:rsid w:val="00571529"/>
    <w:rsid w:val="0057547B"/>
    <w:rsid w:val="00582D68"/>
    <w:rsid w:val="00585550"/>
    <w:rsid w:val="00587CF6"/>
    <w:rsid w:val="00591777"/>
    <w:rsid w:val="00592B26"/>
    <w:rsid w:val="00593171"/>
    <w:rsid w:val="005931F2"/>
    <w:rsid w:val="00594F84"/>
    <w:rsid w:val="00595002"/>
    <w:rsid w:val="005A5CE0"/>
    <w:rsid w:val="005B7E2B"/>
    <w:rsid w:val="005C27B6"/>
    <w:rsid w:val="005C2A72"/>
    <w:rsid w:val="005C44A4"/>
    <w:rsid w:val="005D0682"/>
    <w:rsid w:val="005D0FA0"/>
    <w:rsid w:val="005D2692"/>
    <w:rsid w:val="005D592A"/>
    <w:rsid w:val="005D6F3D"/>
    <w:rsid w:val="005E1D60"/>
    <w:rsid w:val="005E2F21"/>
    <w:rsid w:val="005E4165"/>
    <w:rsid w:val="005E4578"/>
    <w:rsid w:val="005E560B"/>
    <w:rsid w:val="005E7359"/>
    <w:rsid w:val="005E7AD3"/>
    <w:rsid w:val="005E7FB2"/>
    <w:rsid w:val="005F218F"/>
    <w:rsid w:val="005F419E"/>
    <w:rsid w:val="005F58CE"/>
    <w:rsid w:val="005F7439"/>
    <w:rsid w:val="005F775A"/>
    <w:rsid w:val="00602414"/>
    <w:rsid w:val="006033E1"/>
    <w:rsid w:val="00603711"/>
    <w:rsid w:val="006051D5"/>
    <w:rsid w:val="006118FA"/>
    <w:rsid w:val="0061196F"/>
    <w:rsid w:val="00611B29"/>
    <w:rsid w:val="0061200E"/>
    <w:rsid w:val="00612B33"/>
    <w:rsid w:val="006131FA"/>
    <w:rsid w:val="0061448F"/>
    <w:rsid w:val="00616CEC"/>
    <w:rsid w:val="00622DC3"/>
    <w:rsid w:val="006230B4"/>
    <w:rsid w:val="006235A5"/>
    <w:rsid w:val="00625154"/>
    <w:rsid w:val="00626474"/>
    <w:rsid w:val="00626DD0"/>
    <w:rsid w:val="00631BE2"/>
    <w:rsid w:val="006326AD"/>
    <w:rsid w:val="0064149C"/>
    <w:rsid w:val="00643A84"/>
    <w:rsid w:val="00654F64"/>
    <w:rsid w:val="00655854"/>
    <w:rsid w:val="00660522"/>
    <w:rsid w:val="00660C3D"/>
    <w:rsid w:val="00670D89"/>
    <w:rsid w:val="00677CC7"/>
    <w:rsid w:val="00680C8F"/>
    <w:rsid w:val="00682D01"/>
    <w:rsid w:val="00684664"/>
    <w:rsid w:val="00684A16"/>
    <w:rsid w:val="00685070"/>
    <w:rsid w:val="00685EA0"/>
    <w:rsid w:val="00693638"/>
    <w:rsid w:val="00693B83"/>
    <w:rsid w:val="006961AA"/>
    <w:rsid w:val="0069737D"/>
    <w:rsid w:val="006A02FC"/>
    <w:rsid w:val="006A14A3"/>
    <w:rsid w:val="006A4A7E"/>
    <w:rsid w:val="006A50C4"/>
    <w:rsid w:val="006B3E64"/>
    <w:rsid w:val="006B7E86"/>
    <w:rsid w:val="006C12D4"/>
    <w:rsid w:val="006C2139"/>
    <w:rsid w:val="006C4DC4"/>
    <w:rsid w:val="006C6D1B"/>
    <w:rsid w:val="006C7A53"/>
    <w:rsid w:val="006D26CA"/>
    <w:rsid w:val="006D5E4A"/>
    <w:rsid w:val="006D5F5D"/>
    <w:rsid w:val="006E3849"/>
    <w:rsid w:val="006E5CC3"/>
    <w:rsid w:val="006E6B9F"/>
    <w:rsid w:val="006E79DD"/>
    <w:rsid w:val="006F3F94"/>
    <w:rsid w:val="006F668E"/>
    <w:rsid w:val="00707EC0"/>
    <w:rsid w:val="00711795"/>
    <w:rsid w:val="007140C4"/>
    <w:rsid w:val="00716A07"/>
    <w:rsid w:val="00722F6B"/>
    <w:rsid w:val="00730885"/>
    <w:rsid w:val="007312A4"/>
    <w:rsid w:val="007328F7"/>
    <w:rsid w:val="0073473D"/>
    <w:rsid w:val="007412B7"/>
    <w:rsid w:val="00741692"/>
    <w:rsid w:val="00741A35"/>
    <w:rsid w:val="0074208A"/>
    <w:rsid w:val="007434D1"/>
    <w:rsid w:val="00743FC5"/>
    <w:rsid w:val="00747FF2"/>
    <w:rsid w:val="007516CC"/>
    <w:rsid w:val="0075302B"/>
    <w:rsid w:val="0075421E"/>
    <w:rsid w:val="00754A11"/>
    <w:rsid w:val="007567E8"/>
    <w:rsid w:val="00757827"/>
    <w:rsid w:val="007664A8"/>
    <w:rsid w:val="00770499"/>
    <w:rsid w:val="00770576"/>
    <w:rsid w:val="00775498"/>
    <w:rsid w:val="00775B78"/>
    <w:rsid w:val="00776780"/>
    <w:rsid w:val="007837E3"/>
    <w:rsid w:val="00783EA6"/>
    <w:rsid w:val="0078467D"/>
    <w:rsid w:val="00784732"/>
    <w:rsid w:val="00784CD4"/>
    <w:rsid w:val="00790576"/>
    <w:rsid w:val="007966EB"/>
    <w:rsid w:val="007A2230"/>
    <w:rsid w:val="007A22A0"/>
    <w:rsid w:val="007A2D63"/>
    <w:rsid w:val="007A3EFA"/>
    <w:rsid w:val="007A527A"/>
    <w:rsid w:val="007A7145"/>
    <w:rsid w:val="007B0C8B"/>
    <w:rsid w:val="007B2B16"/>
    <w:rsid w:val="007B692D"/>
    <w:rsid w:val="007B763F"/>
    <w:rsid w:val="007C0D82"/>
    <w:rsid w:val="007C1877"/>
    <w:rsid w:val="007C6C43"/>
    <w:rsid w:val="007D2A5A"/>
    <w:rsid w:val="007D377A"/>
    <w:rsid w:val="007D3886"/>
    <w:rsid w:val="007D60D4"/>
    <w:rsid w:val="007D67CF"/>
    <w:rsid w:val="007D7587"/>
    <w:rsid w:val="007E2DFC"/>
    <w:rsid w:val="007F1DAB"/>
    <w:rsid w:val="007F3CBB"/>
    <w:rsid w:val="007F3E3E"/>
    <w:rsid w:val="007F4CAF"/>
    <w:rsid w:val="007F6105"/>
    <w:rsid w:val="00800289"/>
    <w:rsid w:val="008004E7"/>
    <w:rsid w:val="00802609"/>
    <w:rsid w:val="008029C7"/>
    <w:rsid w:val="00803AAB"/>
    <w:rsid w:val="00805518"/>
    <w:rsid w:val="0080558F"/>
    <w:rsid w:val="008076AA"/>
    <w:rsid w:val="0081312B"/>
    <w:rsid w:val="0081553D"/>
    <w:rsid w:val="008209C1"/>
    <w:rsid w:val="00823DD0"/>
    <w:rsid w:val="0082708C"/>
    <w:rsid w:val="00831B18"/>
    <w:rsid w:val="0083268B"/>
    <w:rsid w:val="00835306"/>
    <w:rsid w:val="00840094"/>
    <w:rsid w:val="00840933"/>
    <w:rsid w:val="00841A9A"/>
    <w:rsid w:val="0084278E"/>
    <w:rsid w:val="008430C6"/>
    <w:rsid w:val="00843D49"/>
    <w:rsid w:val="008474CA"/>
    <w:rsid w:val="00851F89"/>
    <w:rsid w:val="0085609C"/>
    <w:rsid w:val="00856E44"/>
    <w:rsid w:val="00867A48"/>
    <w:rsid w:val="00871B11"/>
    <w:rsid w:val="008720AA"/>
    <w:rsid w:val="0087372B"/>
    <w:rsid w:val="008778BC"/>
    <w:rsid w:val="00880FDA"/>
    <w:rsid w:val="008815CD"/>
    <w:rsid w:val="008848B2"/>
    <w:rsid w:val="008857B4"/>
    <w:rsid w:val="00885AE9"/>
    <w:rsid w:val="00885EFF"/>
    <w:rsid w:val="00891503"/>
    <w:rsid w:val="00893460"/>
    <w:rsid w:val="008947B9"/>
    <w:rsid w:val="00896DD3"/>
    <w:rsid w:val="00896F88"/>
    <w:rsid w:val="00896FE1"/>
    <w:rsid w:val="00897234"/>
    <w:rsid w:val="00897F89"/>
    <w:rsid w:val="008A2F10"/>
    <w:rsid w:val="008A4F81"/>
    <w:rsid w:val="008B4B5C"/>
    <w:rsid w:val="008B50C7"/>
    <w:rsid w:val="008B5575"/>
    <w:rsid w:val="008C0857"/>
    <w:rsid w:val="008C2724"/>
    <w:rsid w:val="008C6975"/>
    <w:rsid w:val="008D3B12"/>
    <w:rsid w:val="008D469F"/>
    <w:rsid w:val="008D74FA"/>
    <w:rsid w:val="008E057E"/>
    <w:rsid w:val="008E086C"/>
    <w:rsid w:val="008E15EB"/>
    <w:rsid w:val="008E2785"/>
    <w:rsid w:val="008E4117"/>
    <w:rsid w:val="008E4E7B"/>
    <w:rsid w:val="008E51FE"/>
    <w:rsid w:val="008E5F39"/>
    <w:rsid w:val="008E67F6"/>
    <w:rsid w:val="008F0949"/>
    <w:rsid w:val="008F1851"/>
    <w:rsid w:val="008F2AD6"/>
    <w:rsid w:val="008F4B72"/>
    <w:rsid w:val="008F620A"/>
    <w:rsid w:val="00900183"/>
    <w:rsid w:val="009007ED"/>
    <w:rsid w:val="00904075"/>
    <w:rsid w:val="009069FB"/>
    <w:rsid w:val="009076D4"/>
    <w:rsid w:val="00913647"/>
    <w:rsid w:val="00913F63"/>
    <w:rsid w:val="00914353"/>
    <w:rsid w:val="00917844"/>
    <w:rsid w:val="00917DA6"/>
    <w:rsid w:val="00917ED8"/>
    <w:rsid w:val="0092493A"/>
    <w:rsid w:val="009272A0"/>
    <w:rsid w:val="009302D2"/>
    <w:rsid w:val="009316A3"/>
    <w:rsid w:val="00935585"/>
    <w:rsid w:val="00937506"/>
    <w:rsid w:val="00940F39"/>
    <w:rsid w:val="00941C48"/>
    <w:rsid w:val="00943F62"/>
    <w:rsid w:val="0094444B"/>
    <w:rsid w:val="00944D59"/>
    <w:rsid w:val="00944F48"/>
    <w:rsid w:val="00945948"/>
    <w:rsid w:val="00946AA4"/>
    <w:rsid w:val="00950470"/>
    <w:rsid w:val="00953E33"/>
    <w:rsid w:val="009615A4"/>
    <w:rsid w:val="00964DDE"/>
    <w:rsid w:val="00974EC9"/>
    <w:rsid w:val="00975D76"/>
    <w:rsid w:val="009900B2"/>
    <w:rsid w:val="00991D31"/>
    <w:rsid w:val="00993C8A"/>
    <w:rsid w:val="009963F6"/>
    <w:rsid w:val="009966BF"/>
    <w:rsid w:val="009A438F"/>
    <w:rsid w:val="009A56D4"/>
    <w:rsid w:val="009B2886"/>
    <w:rsid w:val="009C408B"/>
    <w:rsid w:val="009C6635"/>
    <w:rsid w:val="009D0531"/>
    <w:rsid w:val="009D0BF7"/>
    <w:rsid w:val="009D13E7"/>
    <w:rsid w:val="009D4C9E"/>
    <w:rsid w:val="009E177E"/>
    <w:rsid w:val="009E37E6"/>
    <w:rsid w:val="009E4409"/>
    <w:rsid w:val="009E6109"/>
    <w:rsid w:val="009F0A1B"/>
    <w:rsid w:val="009F331C"/>
    <w:rsid w:val="009F5F69"/>
    <w:rsid w:val="009F648E"/>
    <w:rsid w:val="009F7170"/>
    <w:rsid w:val="009F7474"/>
    <w:rsid w:val="00A0155C"/>
    <w:rsid w:val="00A03707"/>
    <w:rsid w:val="00A06333"/>
    <w:rsid w:val="00A07D6A"/>
    <w:rsid w:val="00A1281E"/>
    <w:rsid w:val="00A13E0D"/>
    <w:rsid w:val="00A206E7"/>
    <w:rsid w:val="00A268FB"/>
    <w:rsid w:val="00A26DC4"/>
    <w:rsid w:val="00A2712E"/>
    <w:rsid w:val="00A306D6"/>
    <w:rsid w:val="00A41FE0"/>
    <w:rsid w:val="00A424B6"/>
    <w:rsid w:val="00A425A2"/>
    <w:rsid w:val="00A45AE2"/>
    <w:rsid w:val="00A46329"/>
    <w:rsid w:val="00A46526"/>
    <w:rsid w:val="00A47D92"/>
    <w:rsid w:val="00A503A5"/>
    <w:rsid w:val="00A5402D"/>
    <w:rsid w:val="00A5426D"/>
    <w:rsid w:val="00A56D95"/>
    <w:rsid w:val="00A5711B"/>
    <w:rsid w:val="00A64AEF"/>
    <w:rsid w:val="00A72C14"/>
    <w:rsid w:val="00A735DD"/>
    <w:rsid w:val="00A7563F"/>
    <w:rsid w:val="00A835F3"/>
    <w:rsid w:val="00A845C9"/>
    <w:rsid w:val="00A91872"/>
    <w:rsid w:val="00AA0130"/>
    <w:rsid w:val="00AA335C"/>
    <w:rsid w:val="00AA5DBA"/>
    <w:rsid w:val="00AA7C81"/>
    <w:rsid w:val="00AB1814"/>
    <w:rsid w:val="00AB3206"/>
    <w:rsid w:val="00AB5B64"/>
    <w:rsid w:val="00AC43AE"/>
    <w:rsid w:val="00AC61AC"/>
    <w:rsid w:val="00AD222F"/>
    <w:rsid w:val="00AD478E"/>
    <w:rsid w:val="00AD55FB"/>
    <w:rsid w:val="00AD67D5"/>
    <w:rsid w:val="00AD72B2"/>
    <w:rsid w:val="00AE2659"/>
    <w:rsid w:val="00AE3222"/>
    <w:rsid w:val="00AE7905"/>
    <w:rsid w:val="00AE7CD2"/>
    <w:rsid w:val="00AF10FF"/>
    <w:rsid w:val="00AF2500"/>
    <w:rsid w:val="00AF4070"/>
    <w:rsid w:val="00AF5FFA"/>
    <w:rsid w:val="00AF69E0"/>
    <w:rsid w:val="00B029D8"/>
    <w:rsid w:val="00B05D4B"/>
    <w:rsid w:val="00B07958"/>
    <w:rsid w:val="00B11092"/>
    <w:rsid w:val="00B1173E"/>
    <w:rsid w:val="00B12A52"/>
    <w:rsid w:val="00B1335B"/>
    <w:rsid w:val="00B141EB"/>
    <w:rsid w:val="00B172B0"/>
    <w:rsid w:val="00B22507"/>
    <w:rsid w:val="00B229E9"/>
    <w:rsid w:val="00B22EC9"/>
    <w:rsid w:val="00B26C36"/>
    <w:rsid w:val="00B33A44"/>
    <w:rsid w:val="00B37BED"/>
    <w:rsid w:val="00B403DD"/>
    <w:rsid w:val="00B45E79"/>
    <w:rsid w:val="00B53F78"/>
    <w:rsid w:val="00B54797"/>
    <w:rsid w:val="00B63A43"/>
    <w:rsid w:val="00B65C89"/>
    <w:rsid w:val="00B668DE"/>
    <w:rsid w:val="00B676D2"/>
    <w:rsid w:val="00B67890"/>
    <w:rsid w:val="00B74C6C"/>
    <w:rsid w:val="00B80AC8"/>
    <w:rsid w:val="00B80BB0"/>
    <w:rsid w:val="00B80C13"/>
    <w:rsid w:val="00B822ED"/>
    <w:rsid w:val="00B84B26"/>
    <w:rsid w:val="00B8522F"/>
    <w:rsid w:val="00B90D38"/>
    <w:rsid w:val="00B924B1"/>
    <w:rsid w:val="00B92A17"/>
    <w:rsid w:val="00B95901"/>
    <w:rsid w:val="00BA14E1"/>
    <w:rsid w:val="00BA7144"/>
    <w:rsid w:val="00BB25EE"/>
    <w:rsid w:val="00BB5CDB"/>
    <w:rsid w:val="00BB66F8"/>
    <w:rsid w:val="00BB6F17"/>
    <w:rsid w:val="00BC007A"/>
    <w:rsid w:val="00BC284F"/>
    <w:rsid w:val="00BC57BA"/>
    <w:rsid w:val="00BD1775"/>
    <w:rsid w:val="00BD4222"/>
    <w:rsid w:val="00BD4A6F"/>
    <w:rsid w:val="00BD533B"/>
    <w:rsid w:val="00BD5E92"/>
    <w:rsid w:val="00BD78E9"/>
    <w:rsid w:val="00BE4658"/>
    <w:rsid w:val="00BE511C"/>
    <w:rsid w:val="00BF17F2"/>
    <w:rsid w:val="00BF363E"/>
    <w:rsid w:val="00BF6AEA"/>
    <w:rsid w:val="00BF6EC8"/>
    <w:rsid w:val="00BF6F87"/>
    <w:rsid w:val="00C03E77"/>
    <w:rsid w:val="00C07DD0"/>
    <w:rsid w:val="00C10245"/>
    <w:rsid w:val="00C10AA4"/>
    <w:rsid w:val="00C14D1E"/>
    <w:rsid w:val="00C159BB"/>
    <w:rsid w:val="00C1704B"/>
    <w:rsid w:val="00C21873"/>
    <w:rsid w:val="00C22F98"/>
    <w:rsid w:val="00C24D6A"/>
    <w:rsid w:val="00C26435"/>
    <w:rsid w:val="00C3079D"/>
    <w:rsid w:val="00C31D82"/>
    <w:rsid w:val="00C32F9B"/>
    <w:rsid w:val="00C34D08"/>
    <w:rsid w:val="00C41215"/>
    <w:rsid w:val="00C419E7"/>
    <w:rsid w:val="00C41C34"/>
    <w:rsid w:val="00C42375"/>
    <w:rsid w:val="00C4646C"/>
    <w:rsid w:val="00C5310F"/>
    <w:rsid w:val="00C5577A"/>
    <w:rsid w:val="00C57644"/>
    <w:rsid w:val="00C57A4D"/>
    <w:rsid w:val="00C57DC6"/>
    <w:rsid w:val="00C66236"/>
    <w:rsid w:val="00C72B2D"/>
    <w:rsid w:val="00C75306"/>
    <w:rsid w:val="00C875F9"/>
    <w:rsid w:val="00C9035E"/>
    <w:rsid w:val="00C92234"/>
    <w:rsid w:val="00C97547"/>
    <w:rsid w:val="00CA2C4E"/>
    <w:rsid w:val="00CA439A"/>
    <w:rsid w:val="00CB1D83"/>
    <w:rsid w:val="00CB2C81"/>
    <w:rsid w:val="00CB6B0D"/>
    <w:rsid w:val="00CB7B2B"/>
    <w:rsid w:val="00CB7C8F"/>
    <w:rsid w:val="00CC4B8C"/>
    <w:rsid w:val="00CC6D3C"/>
    <w:rsid w:val="00CD6F62"/>
    <w:rsid w:val="00CE3C4A"/>
    <w:rsid w:val="00CE48AB"/>
    <w:rsid w:val="00CE5C28"/>
    <w:rsid w:val="00CE7278"/>
    <w:rsid w:val="00CF0842"/>
    <w:rsid w:val="00CF0922"/>
    <w:rsid w:val="00CF13C1"/>
    <w:rsid w:val="00CF2947"/>
    <w:rsid w:val="00CF2FF6"/>
    <w:rsid w:val="00CF54E4"/>
    <w:rsid w:val="00CF5C73"/>
    <w:rsid w:val="00CF775F"/>
    <w:rsid w:val="00D00D1F"/>
    <w:rsid w:val="00D02877"/>
    <w:rsid w:val="00D02970"/>
    <w:rsid w:val="00D03549"/>
    <w:rsid w:val="00D061D3"/>
    <w:rsid w:val="00D06399"/>
    <w:rsid w:val="00D1124B"/>
    <w:rsid w:val="00D1426A"/>
    <w:rsid w:val="00D1744C"/>
    <w:rsid w:val="00D20409"/>
    <w:rsid w:val="00D20908"/>
    <w:rsid w:val="00D23694"/>
    <w:rsid w:val="00D246D6"/>
    <w:rsid w:val="00D2601F"/>
    <w:rsid w:val="00D26720"/>
    <w:rsid w:val="00D318CE"/>
    <w:rsid w:val="00D32B72"/>
    <w:rsid w:val="00D3605B"/>
    <w:rsid w:val="00D36E44"/>
    <w:rsid w:val="00D40F7E"/>
    <w:rsid w:val="00D41BB2"/>
    <w:rsid w:val="00D4216E"/>
    <w:rsid w:val="00D430AC"/>
    <w:rsid w:val="00D434FC"/>
    <w:rsid w:val="00D47196"/>
    <w:rsid w:val="00D51116"/>
    <w:rsid w:val="00D52F98"/>
    <w:rsid w:val="00D544E5"/>
    <w:rsid w:val="00D55953"/>
    <w:rsid w:val="00D65243"/>
    <w:rsid w:val="00D654CC"/>
    <w:rsid w:val="00D66392"/>
    <w:rsid w:val="00D70C2B"/>
    <w:rsid w:val="00D720D9"/>
    <w:rsid w:val="00D726F5"/>
    <w:rsid w:val="00D73CCE"/>
    <w:rsid w:val="00D75669"/>
    <w:rsid w:val="00D75701"/>
    <w:rsid w:val="00D82FB6"/>
    <w:rsid w:val="00D865E3"/>
    <w:rsid w:val="00D87119"/>
    <w:rsid w:val="00D9068F"/>
    <w:rsid w:val="00D92D56"/>
    <w:rsid w:val="00D93987"/>
    <w:rsid w:val="00D976C4"/>
    <w:rsid w:val="00DA0A3C"/>
    <w:rsid w:val="00DA1618"/>
    <w:rsid w:val="00DA1D68"/>
    <w:rsid w:val="00DA2B85"/>
    <w:rsid w:val="00DA6A09"/>
    <w:rsid w:val="00DA7190"/>
    <w:rsid w:val="00DA798E"/>
    <w:rsid w:val="00DB129D"/>
    <w:rsid w:val="00DB1C3B"/>
    <w:rsid w:val="00DB6A9F"/>
    <w:rsid w:val="00DC4224"/>
    <w:rsid w:val="00DC4CD5"/>
    <w:rsid w:val="00DC78CE"/>
    <w:rsid w:val="00DD591F"/>
    <w:rsid w:val="00DE00B0"/>
    <w:rsid w:val="00DE6ABD"/>
    <w:rsid w:val="00DE6FAF"/>
    <w:rsid w:val="00DF027E"/>
    <w:rsid w:val="00E04D91"/>
    <w:rsid w:val="00E124D1"/>
    <w:rsid w:val="00E1265A"/>
    <w:rsid w:val="00E12F6E"/>
    <w:rsid w:val="00E1311C"/>
    <w:rsid w:val="00E205FB"/>
    <w:rsid w:val="00E2188E"/>
    <w:rsid w:val="00E2494B"/>
    <w:rsid w:val="00E31968"/>
    <w:rsid w:val="00E33180"/>
    <w:rsid w:val="00E33BE1"/>
    <w:rsid w:val="00E35AA3"/>
    <w:rsid w:val="00E4032B"/>
    <w:rsid w:val="00E40AD2"/>
    <w:rsid w:val="00E411F6"/>
    <w:rsid w:val="00E44F52"/>
    <w:rsid w:val="00E45820"/>
    <w:rsid w:val="00E52B4A"/>
    <w:rsid w:val="00E52F1B"/>
    <w:rsid w:val="00E57B2C"/>
    <w:rsid w:val="00E609AC"/>
    <w:rsid w:val="00E60D30"/>
    <w:rsid w:val="00E61E0A"/>
    <w:rsid w:val="00E62840"/>
    <w:rsid w:val="00E660DA"/>
    <w:rsid w:val="00E70940"/>
    <w:rsid w:val="00E71520"/>
    <w:rsid w:val="00E7477B"/>
    <w:rsid w:val="00E76451"/>
    <w:rsid w:val="00E764A6"/>
    <w:rsid w:val="00E80B25"/>
    <w:rsid w:val="00E834A9"/>
    <w:rsid w:val="00E86132"/>
    <w:rsid w:val="00E86DD2"/>
    <w:rsid w:val="00E8701B"/>
    <w:rsid w:val="00E87272"/>
    <w:rsid w:val="00E907F3"/>
    <w:rsid w:val="00E90F6C"/>
    <w:rsid w:val="00E94148"/>
    <w:rsid w:val="00E94ED9"/>
    <w:rsid w:val="00E94F57"/>
    <w:rsid w:val="00E954DC"/>
    <w:rsid w:val="00E96552"/>
    <w:rsid w:val="00EA4310"/>
    <w:rsid w:val="00EB0BCD"/>
    <w:rsid w:val="00EB18A8"/>
    <w:rsid w:val="00EB2F7A"/>
    <w:rsid w:val="00EB662A"/>
    <w:rsid w:val="00EB6A73"/>
    <w:rsid w:val="00EC2588"/>
    <w:rsid w:val="00EC3E92"/>
    <w:rsid w:val="00EC5A29"/>
    <w:rsid w:val="00ED1746"/>
    <w:rsid w:val="00ED3373"/>
    <w:rsid w:val="00EE0BB3"/>
    <w:rsid w:val="00EE32AA"/>
    <w:rsid w:val="00EF5DAD"/>
    <w:rsid w:val="00EF63CD"/>
    <w:rsid w:val="00EF6D59"/>
    <w:rsid w:val="00F00878"/>
    <w:rsid w:val="00F01A04"/>
    <w:rsid w:val="00F03761"/>
    <w:rsid w:val="00F0642D"/>
    <w:rsid w:val="00F1066A"/>
    <w:rsid w:val="00F1108D"/>
    <w:rsid w:val="00F1236A"/>
    <w:rsid w:val="00F13425"/>
    <w:rsid w:val="00F14757"/>
    <w:rsid w:val="00F14D9F"/>
    <w:rsid w:val="00F169A0"/>
    <w:rsid w:val="00F2118E"/>
    <w:rsid w:val="00F2299D"/>
    <w:rsid w:val="00F23F4B"/>
    <w:rsid w:val="00F24A26"/>
    <w:rsid w:val="00F24DDB"/>
    <w:rsid w:val="00F27BA4"/>
    <w:rsid w:val="00F31577"/>
    <w:rsid w:val="00F323D2"/>
    <w:rsid w:val="00F33F20"/>
    <w:rsid w:val="00F341FE"/>
    <w:rsid w:val="00F35E7C"/>
    <w:rsid w:val="00F36D07"/>
    <w:rsid w:val="00F51011"/>
    <w:rsid w:val="00F51460"/>
    <w:rsid w:val="00F56690"/>
    <w:rsid w:val="00F568B4"/>
    <w:rsid w:val="00F57377"/>
    <w:rsid w:val="00F62B1B"/>
    <w:rsid w:val="00F63300"/>
    <w:rsid w:val="00F64CD7"/>
    <w:rsid w:val="00F669EF"/>
    <w:rsid w:val="00F744EA"/>
    <w:rsid w:val="00F7454A"/>
    <w:rsid w:val="00F74B3F"/>
    <w:rsid w:val="00F75217"/>
    <w:rsid w:val="00F768E4"/>
    <w:rsid w:val="00F80674"/>
    <w:rsid w:val="00FA0243"/>
    <w:rsid w:val="00FA1358"/>
    <w:rsid w:val="00FA1C3F"/>
    <w:rsid w:val="00FA6E1D"/>
    <w:rsid w:val="00FB2195"/>
    <w:rsid w:val="00FB2B6E"/>
    <w:rsid w:val="00FC0D2C"/>
    <w:rsid w:val="00FC1C98"/>
    <w:rsid w:val="00FC2C2A"/>
    <w:rsid w:val="00FC4685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E602C"/>
    <w:rsid w:val="00FF0875"/>
    <w:rsid w:val="00FF1AA3"/>
    <w:rsid w:val="00FF2AFF"/>
    <w:rsid w:val="00FF4A10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424B61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aliases w:val="Akapit z listą BS,Numerowanie,List Paragraph,Kolorowa lista — akcent 11,A_wyliczenie,K-P_odwolanie,Akapit z listą5,maz_wyliczenie,opis dzialania,Signature,Punkt 1.1,EPL lista punktowana z wyrózneniem,Wykres,Nag 1,Normal,lp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aliases w:val="Akapit z listą BS Znak,Numerowanie Znak,List Paragraph Znak,Kolorowa lista — akcent 11 Znak,A_wyliczenie Znak,K-P_odwolanie Znak,Akapit z listą5 Znak,maz_wyliczenie Znak,opis dzialania Znak,Signature Znak,Punkt 1.1 Znak,Wykres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E2659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E26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numbering" w:customStyle="1" w:styleId="Styl1">
    <w:name w:val="Styl1"/>
    <w:uiPriority w:val="99"/>
    <w:rsid w:val="0085609C"/>
    <w:pPr>
      <w:numPr>
        <w:numId w:val="29"/>
      </w:numPr>
    </w:pPr>
  </w:style>
  <w:style w:type="numbering" w:customStyle="1" w:styleId="Styl2">
    <w:name w:val="Styl2"/>
    <w:uiPriority w:val="99"/>
    <w:rsid w:val="0085609C"/>
    <w:pPr>
      <w:numPr>
        <w:numId w:val="30"/>
      </w:numPr>
    </w:pPr>
  </w:style>
  <w:style w:type="character" w:styleId="Tekstzastpczy">
    <w:name w:val="Placeholder Text"/>
    <w:basedOn w:val="Domylnaczcionkaakapitu"/>
    <w:uiPriority w:val="99"/>
    <w:semiHidden/>
    <w:rsid w:val="005F58CE"/>
    <w:rPr>
      <w:color w:val="666666"/>
    </w:rPr>
  </w:style>
  <w:style w:type="table" w:styleId="Siatkatabelijasna">
    <w:name w:val="Grid Table Light"/>
    <w:basedOn w:val="Standardowy"/>
    <w:uiPriority w:val="40"/>
    <w:rsid w:val="0073088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Brak">
    <w:name w:val="Brak"/>
    <w:rsid w:val="00131A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59C258-764A-48FD-A5B2-F2091388D2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628</Words>
  <Characters>3774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3</cp:revision>
  <cp:lastPrinted>2026-04-29T07:37:00Z</cp:lastPrinted>
  <dcterms:created xsi:type="dcterms:W3CDTF">2026-04-29T07:38:00Z</dcterms:created>
  <dcterms:modified xsi:type="dcterms:W3CDTF">2026-04-29T08:07:00Z</dcterms:modified>
</cp:coreProperties>
</file>